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D0F61" w14:textId="77777777" w:rsidR="00115E9B" w:rsidRPr="002F3D97" w:rsidRDefault="00115E9B">
      <w:pPr>
        <w:autoSpaceDE w:val="0"/>
        <w:autoSpaceDN w:val="0"/>
        <w:spacing w:after="216" w:line="220" w:lineRule="exact"/>
        <w:rPr>
          <w:lang w:val="ru-RU"/>
        </w:rPr>
      </w:pPr>
    </w:p>
    <w:p w14:paraId="2C70BAEA" w14:textId="77777777" w:rsidR="00B93DA2" w:rsidRPr="0027612F" w:rsidRDefault="00B93DA2" w:rsidP="00B93DA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D93A6DA" wp14:editId="4474B98F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F804A" w14:textId="77777777" w:rsidR="00B93DA2" w:rsidRPr="00B93DA2" w:rsidRDefault="00B93DA2" w:rsidP="00B93D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93DA2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7CA99C8D" w14:textId="77777777" w:rsidR="00B93DA2" w:rsidRPr="00B93DA2" w:rsidRDefault="00B93DA2" w:rsidP="00B93D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93DA2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11E7CF3A" w14:textId="77777777" w:rsidR="00B93DA2" w:rsidRPr="00B93DA2" w:rsidRDefault="00B93DA2" w:rsidP="00B93DA2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93DA2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05059D3F" w14:textId="77777777" w:rsidR="00B93DA2" w:rsidRPr="00B93DA2" w:rsidRDefault="00B93DA2" w:rsidP="00B93DA2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B93DA2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436E1DB4" w14:textId="77777777" w:rsidR="00B93DA2" w:rsidRDefault="00B93DA2" w:rsidP="00B93DA2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9" w:history="1">
        <w:r w:rsidRPr="006529A7">
          <w:rPr>
            <w:rStyle w:val="aff8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7276557C" w14:textId="77777777" w:rsidR="00B93DA2" w:rsidRDefault="00B93DA2" w:rsidP="00B93DA2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40BA60BF" w14:textId="77777777" w:rsidR="00B93DA2" w:rsidRDefault="00B93DA2" w:rsidP="00B93DA2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491E4C0A" w14:textId="77777777" w:rsidR="00B93DA2" w:rsidRPr="0027612F" w:rsidRDefault="00B93DA2" w:rsidP="00B93DA2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B93DA2" w:rsidRPr="00C54CB5" w14:paraId="7A0D42F3" w14:textId="77777777" w:rsidTr="00FC4448">
        <w:tc>
          <w:tcPr>
            <w:tcW w:w="3379" w:type="dxa"/>
            <w:shd w:val="clear" w:color="auto" w:fill="auto"/>
          </w:tcPr>
          <w:p w14:paraId="2A57EE81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0A65A0A9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77D1260B" w14:textId="77777777" w:rsidR="00B93DA2" w:rsidRPr="00B93DA2" w:rsidRDefault="00B93DA2" w:rsidP="00FC444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2DAD6C1C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7119283D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6D29A398" w14:textId="77777777" w:rsidR="00B93DA2" w:rsidRPr="00B93DA2" w:rsidRDefault="00B93DA2" w:rsidP="00FC4448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7175ECBC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5407E580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DFC4D6B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332ED9E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33D2A7E2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337F48A4" w14:textId="77777777" w:rsidR="00B93DA2" w:rsidRPr="00B93DA2" w:rsidRDefault="00B93DA2" w:rsidP="00FC44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3512969E" w14:textId="77777777" w:rsidR="00B93DA2" w:rsidRPr="00B93DA2" w:rsidRDefault="00B93DA2" w:rsidP="00FC44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2528F97A" w14:textId="77777777" w:rsidR="00B93DA2" w:rsidRPr="00B93DA2" w:rsidRDefault="00B93DA2" w:rsidP="00FC44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FF77B23" w14:textId="77777777" w:rsidR="00B93DA2" w:rsidRPr="00B93DA2" w:rsidRDefault="00B93DA2" w:rsidP="00FC44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443BC1EF" w14:textId="77777777" w:rsidR="00B93DA2" w:rsidRPr="00B93DA2" w:rsidRDefault="00B93DA2" w:rsidP="00FC44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Директор</w:t>
            </w:r>
          </w:p>
          <w:p w14:paraId="438BCDF5" w14:textId="77777777" w:rsidR="00B93DA2" w:rsidRPr="00B93DA2" w:rsidRDefault="00B93DA2" w:rsidP="00FC44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3D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65690B90" w14:textId="77777777" w:rsidR="00B93DA2" w:rsidRPr="00B93DA2" w:rsidRDefault="00B93DA2" w:rsidP="00FC44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9ED922B" w14:textId="77777777" w:rsidR="00B93DA2" w:rsidRPr="00C54CB5" w:rsidRDefault="00B93DA2" w:rsidP="00FC44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___________________/Н.С.Умнова/</w:t>
            </w:r>
          </w:p>
        </w:tc>
      </w:tr>
    </w:tbl>
    <w:p w14:paraId="69CE617B" w14:textId="77777777" w:rsidR="00B93DA2" w:rsidRDefault="00B93DA2" w:rsidP="00B93DA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7E999B" w14:textId="77777777" w:rsidR="00B93DA2" w:rsidRPr="000E675A" w:rsidRDefault="00B93DA2" w:rsidP="00B93DA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D794B1" w14:textId="77777777" w:rsidR="00B93DA2" w:rsidRDefault="00B93DA2" w:rsidP="00B93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25702BC9" w14:textId="77777777" w:rsidR="00B93DA2" w:rsidRPr="000E675A" w:rsidRDefault="00B93DA2" w:rsidP="00B93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C7DA2" w14:textId="77777777" w:rsidR="00B93DA2" w:rsidRPr="00191FD5" w:rsidRDefault="00B93DA2" w:rsidP="00B93DA2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91FD5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русскому языку</w:t>
      </w:r>
    </w:p>
    <w:p w14:paraId="207C91DC" w14:textId="031D761A" w:rsidR="00B93DA2" w:rsidRPr="00B93DA2" w:rsidRDefault="00B93DA2" w:rsidP="00B93DA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</w:t>
      </w:r>
      <w:r w:rsidRPr="00B93DA2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B93DA2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НОО, базовый уровень, 2</w:t>
      </w:r>
      <w:r w:rsidR="00C6469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1" w:name="_GoBack"/>
      <w:bookmarkEnd w:id="1"/>
      <w:r w:rsidRPr="00B93DA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класс, </w:t>
      </w:r>
    </w:p>
    <w:p w14:paraId="65F46EE0" w14:textId="77777777" w:rsidR="00B93DA2" w:rsidRPr="00B93DA2" w:rsidRDefault="00B93DA2" w:rsidP="00B93DA2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14:paraId="6D4E6BED" w14:textId="77777777" w:rsidR="00B93DA2" w:rsidRPr="00B93DA2" w:rsidRDefault="00B93DA2" w:rsidP="00B93DA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 w:rsidRPr="00B93DA2">
        <w:rPr>
          <w:rFonts w:ascii="Times New Roman" w:hAnsi="Times New Roman" w:cs="Times New Roman"/>
          <w:sz w:val="28"/>
          <w:szCs w:val="28"/>
          <w:lang w:val="ru-RU"/>
        </w:rPr>
        <w:t>:170 часов.</w:t>
      </w:r>
    </w:p>
    <w:p w14:paraId="748F5A28" w14:textId="77777777" w:rsidR="00B93DA2" w:rsidRPr="00B93DA2" w:rsidRDefault="00B93DA2" w:rsidP="00B93DA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A82A27F" w14:textId="77777777" w:rsidR="00B93DA2" w:rsidRPr="00B93DA2" w:rsidRDefault="00B93DA2" w:rsidP="00B93DA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B93DA2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40A0C69E" w14:textId="77777777" w:rsidR="00B93DA2" w:rsidRPr="00191FD5" w:rsidRDefault="00B93DA2" w:rsidP="00B93D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Pr="00191FD5">
        <w:rPr>
          <w:rFonts w:ascii="Times New Roman" w:hAnsi="Times New Roman" w:cs="Times New Roman"/>
          <w:sz w:val="28"/>
          <w:szCs w:val="28"/>
        </w:rPr>
        <w:t>__</w:t>
      </w:r>
    </w:p>
    <w:p w14:paraId="72F06520" w14:textId="77777777" w:rsidR="00B93DA2" w:rsidRPr="00B93DA2" w:rsidRDefault="00B93DA2" w:rsidP="00B93DA2">
      <w:pPr>
        <w:pStyle w:val="ae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B93DA2">
        <w:rPr>
          <w:lang w:val="ru-RU"/>
        </w:rPr>
        <w:t xml:space="preserve"> </w:t>
      </w:r>
      <w:r w:rsidRPr="00B93DA2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0B6472A4" w14:textId="77777777" w:rsidR="00B93DA2" w:rsidRPr="00B93DA2" w:rsidRDefault="00B93DA2" w:rsidP="00B93DA2">
      <w:pPr>
        <w:pStyle w:val="ae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B93DA2">
        <w:rPr>
          <w:lang w:val="ru-RU"/>
        </w:rPr>
        <w:t xml:space="preserve"> </w:t>
      </w:r>
      <w:r w:rsidRPr="00B93DA2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278EB45A" w14:textId="77777777" w:rsidR="00B93DA2" w:rsidRPr="00B93DA2" w:rsidRDefault="00B93DA2" w:rsidP="00B93DA2">
      <w:pPr>
        <w:pStyle w:val="ae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28A9B212" w14:textId="77777777" w:rsidR="00B93DA2" w:rsidRPr="00B93DA2" w:rsidRDefault="00B93DA2" w:rsidP="00B93DA2">
      <w:pPr>
        <w:pStyle w:val="ae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93DA2">
        <w:rPr>
          <w:rFonts w:ascii="Times New Roman" w:hAnsi="Times New Roman" w:cs="Times New Roman"/>
          <w:sz w:val="28"/>
          <w:szCs w:val="28"/>
          <w:lang w:val="ru-RU"/>
        </w:rPr>
        <w:t>Русский язык. Рабочие программы.</w:t>
      </w:r>
      <w:r w:rsidRPr="00B93DA2">
        <w:rPr>
          <w:lang w:val="ru-RU"/>
        </w:rPr>
        <w:t xml:space="preserve"> </w:t>
      </w:r>
      <w:r w:rsidRPr="00B93DA2">
        <w:rPr>
          <w:rFonts w:ascii="Times New Roman" w:hAnsi="Times New Roman" w:cs="Times New Roman"/>
          <w:sz w:val="28"/>
          <w:szCs w:val="28"/>
          <w:lang w:val="ru-RU"/>
        </w:rPr>
        <w:t xml:space="preserve">Предметная линия учебников системы «Школа России». 1—4 классы: пособие для учителей общеобразоват. организаций/[В. П. Канакина, В. Г. Горецкий, М. В. Бойкина и др.]. — М.: Просвещение, 2020. </w:t>
      </w:r>
    </w:p>
    <w:p w14:paraId="11211A0F" w14:textId="77777777" w:rsidR="00B93DA2" w:rsidRPr="00B93DA2" w:rsidRDefault="00B93DA2" w:rsidP="00B93DA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DF169CC" w14:textId="77777777" w:rsidR="00B93DA2" w:rsidRPr="00F07DEF" w:rsidRDefault="00B93DA2" w:rsidP="00B93DA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7DEF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14:paraId="7174815C" w14:textId="77777777" w:rsidR="00B93DA2" w:rsidRPr="00F07DEF" w:rsidRDefault="00B93DA2" w:rsidP="00B93DA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7DEF">
        <w:rPr>
          <w:rFonts w:ascii="Times New Roman" w:hAnsi="Times New Roman" w:cs="Times New Roman"/>
          <w:sz w:val="28"/>
          <w:szCs w:val="28"/>
          <w:lang w:val="ru-RU"/>
        </w:rPr>
        <w:t>2023 - 2024_ г.</w:t>
      </w:r>
      <w:bookmarkEnd w:id="0"/>
    </w:p>
    <w:p w14:paraId="70804201" w14:textId="77777777" w:rsidR="00B93DA2" w:rsidRDefault="00B93DA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163DF72" w14:textId="33481CA9" w:rsidR="00115E9B" w:rsidRPr="00A02204" w:rsidRDefault="002F3D9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3F7FDEC6" w14:textId="6FDE60A8" w:rsidR="00115E9B" w:rsidRPr="00A02204" w:rsidRDefault="002F3D97">
      <w:pPr>
        <w:autoSpaceDE w:val="0"/>
        <w:autoSpaceDN w:val="0"/>
        <w:spacing w:before="346" w:after="0" w:line="278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учебного предмета «Русский язык» для обучающихся 2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еты, сформулированные в Примерной программе воспитания.</w:t>
      </w:r>
    </w:p>
    <w:p w14:paraId="27921AE9" w14:textId="77777777" w:rsidR="00115E9B" w:rsidRPr="00A02204" w:rsidRDefault="002F3D97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"РУССКИЙ ЯЗЫК"</w:t>
      </w:r>
    </w:p>
    <w:p w14:paraId="2B1F3357" w14:textId="53D444E2" w:rsidR="00115E9B" w:rsidRPr="00A02204" w:rsidRDefault="002F3D97">
      <w:pPr>
        <w:autoSpaceDE w:val="0"/>
        <w:autoSpaceDN w:val="0"/>
        <w:spacing w:before="192" w:after="0" w:line="29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—длительный процесс, разворачивающийся на протяжении изучения содержания предмета.</w:t>
      </w:r>
    </w:p>
    <w:p w14:paraId="378680D4" w14:textId="42D9F58A" w:rsidR="00115E9B" w:rsidRPr="00A02204" w:rsidRDefault="002F3D97" w:rsidP="00EE1EFF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призван сформировать первоначальные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совершенствованию речевой деятельности решаются совместно с учебным предметом «Литературное чтение».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отведённых на изучение «Русского языка», во 2 классе — 170 ч. </w:t>
      </w:r>
    </w:p>
    <w:p w14:paraId="547BACBD" w14:textId="77777777" w:rsidR="008B30C0" w:rsidRPr="00A02204" w:rsidRDefault="008B30C0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E090382" w14:textId="279EAA73" w:rsidR="00115E9B" w:rsidRPr="00A02204" w:rsidRDefault="002F3D97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 "РУССКИЙ ЯЗЫК"</w:t>
      </w:r>
    </w:p>
    <w:p w14:paraId="58C57BBB" w14:textId="77777777" w:rsidR="00115E9B" w:rsidRPr="00A02204" w:rsidRDefault="00115E9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2B2893DF" w14:textId="3EAD7B43" w:rsidR="00115E9B" w:rsidRPr="00A02204" w:rsidRDefault="002F3D97">
      <w:pPr>
        <w:autoSpaceDE w:val="0"/>
        <w:autoSpaceDN w:val="0"/>
        <w:spacing w:after="0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14:paraId="4EBD8ACF" w14:textId="77777777" w:rsidR="00115E9B" w:rsidRPr="00A02204" w:rsidRDefault="002F3D97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Изучение русского языка в начальной школе направлено на достижение следующих целей:</w:t>
      </w:r>
    </w:p>
    <w:p w14:paraId="5882F4E6" w14:textId="54C35C75" w:rsidR="00115E9B" w:rsidRPr="00A02204" w:rsidRDefault="002F3D97">
      <w:pPr>
        <w:autoSpaceDE w:val="0"/>
        <w:autoSpaceDN w:val="0"/>
        <w:spacing w:before="178" w:after="0" w:line="28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Pr="00A02204">
        <w:rPr>
          <w:rFonts w:ascii="Times New Roman" w:eastAsia="DejaVu Serif" w:hAnsi="Times New Roman" w:cs="Times New Roman"/>
          <w:color w:val="000000"/>
          <w:sz w:val="28"/>
          <w:szCs w:val="28"/>
          <w:lang w:val="ru-RU"/>
        </w:rPr>
        <w:t>‐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пони​</w:t>
      </w:r>
      <w:r w:rsidRPr="00A02204">
        <w:rPr>
          <w:rFonts w:ascii="Times New Roman" w:eastAsia="DejaVu Serif" w:hAnsi="Times New Roman" w:cs="Times New Roman"/>
          <w:color w:val="000000"/>
          <w:sz w:val="28"/>
          <w:szCs w:val="28"/>
          <w:lang w:val="ru-RU"/>
        </w:rPr>
        <w:t>‐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2FA0342" w14:textId="63975C4B" w:rsidR="00115E9B" w:rsidRPr="00A02204" w:rsidRDefault="002F3D97">
      <w:pPr>
        <w:autoSpaceDE w:val="0"/>
        <w:autoSpaceDN w:val="0"/>
        <w:spacing w:before="192" w:after="0" w:line="271" w:lineRule="auto"/>
        <w:ind w:left="420"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14:paraId="3C5BBD70" w14:textId="53AC9487" w:rsidR="00115E9B" w:rsidRPr="00A02204" w:rsidRDefault="002F3D97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фонетике, графике, лексике, морфемике, морфологии и синтаксисе; об основных единицах языка, их признаках и особенностях употребления в речи; использова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67F4FF3" w14:textId="77777777" w:rsidR="00115E9B" w:rsidRPr="00A02204" w:rsidRDefault="002F3D97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717CEC6B" w14:textId="77777777" w:rsidR="00115E9B" w:rsidRPr="00A02204" w:rsidRDefault="00115E9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6086A933" w14:textId="77777777" w:rsidR="00115E9B" w:rsidRPr="00A02204" w:rsidRDefault="002F3D9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14:paraId="2915EBC3" w14:textId="1ECAF0B6" w:rsidR="00115E9B" w:rsidRPr="00A02204" w:rsidRDefault="002F3D97">
      <w:pPr>
        <w:tabs>
          <w:tab w:val="left" w:pos="180"/>
        </w:tabs>
        <w:autoSpaceDE w:val="0"/>
        <w:autoSpaceDN w:val="0"/>
        <w:spacing w:before="346" w:after="0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Общие сведения о языке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49025056" w14:textId="10FAF006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Фонетика и графика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Смыслоразличительная функция звуков; различение звуков и букв; различение ударных и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безударных гласных звуков, твёрдых и мягких согласных з</w:t>
      </w:r>
      <w:r w:rsidR="00E87AFC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вуков, звонких и глухих соглас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ных звуков; шипящие согласные звуки [ж], [ш], [ч’], [щ’]; обозначение на письме твёрдости и мягкости согласных звуков, функции букв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е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ё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ю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я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Функции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ь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 показатель мягкости предшествующего соглас</w:t>
      </w:r>
      <w:r w:rsidRPr="00A02204">
        <w:rPr>
          <w:rFonts w:ascii="Times New Roman" w:eastAsia="DejaVu Serif" w:hAnsi="Times New Roman" w:cs="Times New Roman"/>
          <w:color w:val="000000"/>
          <w:sz w:val="28"/>
          <w:szCs w:val="28"/>
          <w:lang w:val="ru-RU"/>
        </w:rPr>
        <w:t>‐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ного в конце и в середине слова; разделительный. Использов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ние на письме разделительных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ъ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ь.</w:t>
      </w:r>
    </w:p>
    <w:p w14:paraId="78D0CB6E" w14:textId="609323E5" w:rsidR="00115E9B" w:rsidRPr="00A02204" w:rsidRDefault="002F3D97">
      <w:pPr>
        <w:autoSpaceDE w:val="0"/>
        <w:autoSpaceDN w:val="0"/>
        <w:spacing w:before="70" w:after="0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Соотношение звукового и буквенного состава в словах с буквами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е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ё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ю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я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(в начале слова и после гласных). Деление слов на слоги (в том числе при стечении согласных).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7D193324" w14:textId="1DD4AEC1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7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Орфоэпия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современного русского литературного языка (на ограниченном перечне слов, отрабатываемом в учеб</w:t>
      </w:r>
      <w:r w:rsidRPr="00A02204">
        <w:rPr>
          <w:rFonts w:ascii="Times New Roman" w:eastAsia="DejaVu Serif" w:hAnsi="Times New Roman" w:cs="Times New Roman"/>
          <w:color w:val="000000"/>
          <w:sz w:val="28"/>
          <w:szCs w:val="28"/>
          <w:lang w:val="ru-RU"/>
        </w:rPr>
        <w:t>‐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нике). Использование отработанного перечня слов (орфоэпического словаря учебника) для решения практических задач.</w:t>
      </w:r>
    </w:p>
    <w:p w14:paraId="4ACBF9C4" w14:textId="6CAD2CBA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Лексика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тек​сту или уточнение значения с помощью толкового словаря. Однозначные и многозначные слова (простые случаи, наблюдение). Наблюдение за использованием в речи синонимов, антонимов.</w:t>
      </w:r>
    </w:p>
    <w:p w14:paraId="0E39C0A1" w14:textId="0A327363" w:rsidR="00115E9B" w:rsidRPr="00A02204" w:rsidRDefault="002F3D97">
      <w:pPr>
        <w:tabs>
          <w:tab w:val="left" w:pos="180"/>
        </w:tabs>
        <w:autoSpaceDE w:val="0"/>
        <w:autoSpaceDN w:val="0"/>
        <w:spacing w:before="192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Состав слова (морфемика)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помощью окончания. Различение изменяемых и неизменяемых слов. Суффикс как часть слова (наблюдение). Приставка как часть слова (наблюдение).</w:t>
      </w:r>
    </w:p>
    <w:p w14:paraId="589F8D98" w14:textId="18070805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Морфология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Имя существительное (ознакомление): общее значение, вопросы («кто?», «что?»), употребление в речи. Глагол (ознакомление): общее значение, вопросы («что делать?», «что сделать?» и др.), употребление в речи. Имя прилагательное (ознакомление): общее значение, вопросы («какой?»,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«какая?», «какое?», «какие?»), употребление в речи. Предлог. Отличие предлогов от приставок. Наиболее распространённые предлоги: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в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на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из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без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над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до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о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об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др.</w:t>
      </w:r>
    </w:p>
    <w:p w14:paraId="7C07E764" w14:textId="60CB5572" w:rsidR="00115E9B" w:rsidRPr="00A02204" w:rsidRDefault="002F3D97">
      <w:pPr>
        <w:autoSpaceDE w:val="0"/>
        <w:autoSpaceDN w:val="0"/>
        <w:spacing w:before="190" w:after="0" w:line="262" w:lineRule="auto"/>
        <w:ind w:left="18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Синтаксис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слов в предложении; связь слов в предложении (повторение). Предложение как единица</w:t>
      </w:r>
    </w:p>
    <w:p w14:paraId="1E1CF9FD" w14:textId="09F64519" w:rsidR="00115E9B" w:rsidRPr="00A02204" w:rsidRDefault="002F3D97">
      <w:pPr>
        <w:autoSpaceDE w:val="0"/>
        <w:autoSpaceDN w:val="0"/>
        <w:spacing w:after="0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языка. Предложение и слово. Отличие предложения от слова. Наблюдение за выделением в устной речи одного из слов предложения (логическое ударение). Виды предложений по цели высказывания: повествовательные, вопросительные, побудительные предложения. Виды предложений по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эмоциональной окраске (по интонации): восклицательные и невосклицательные предложения.</w:t>
      </w:r>
    </w:p>
    <w:p w14:paraId="58AF1DA0" w14:textId="5723DAFF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Орфография и пунктуация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жи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ши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(в положении под ударением),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ча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ща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чу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щу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сочетания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чк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чн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(повторение правил правописания, изученных в 1 классе). Орфографическая зоркость как осознание места возможного возникновения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</w:t>
      </w:r>
      <w:r w:rsidRPr="00A02204">
        <w:rPr>
          <w:rFonts w:ascii="Times New Roman" w:eastAsia="DejaVu Serif" w:hAnsi="Times New Roman" w:cs="Times New Roman"/>
          <w:color w:val="000000"/>
          <w:sz w:val="28"/>
          <w:szCs w:val="28"/>
          <w:lang w:val="ru-RU"/>
        </w:rPr>
        <w:t>‐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ственных и 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</w:t>
      </w:r>
      <w:r w:rsidRPr="00A02204">
        <w:rPr>
          <w:rFonts w:ascii="Times New Roman" w:eastAsia="DejaVu Serif" w:hAnsi="Times New Roman" w:cs="Times New Roman"/>
          <w:color w:val="000000"/>
          <w:sz w:val="28"/>
          <w:szCs w:val="28"/>
          <w:lang w:val="ru-RU"/>
        </w:rPr>
        <w:t>‐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графического словаря учебника для определения (уточнения) написания слова. Контроль и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самоконтроль при проверке собственных и предложенных текстов.</w:t>
      </w:r>
    </w:p>
    <w:p w14:paraId="51105E3D" w14:textId="263095E8" w:rsidR="00115E9B" w:rsidRPr="00A02204" w:rsidRDefault="002F3D97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·  разделительный мягкий знак;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·  сочетания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чт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щн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нч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·  проверяемые безударные гласные в корне слова;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·  парные звонкие и глухие согласные в корне слова;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·  непроверяемые гласные и согласные (перечень слов в орфографическом словаре учебника);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·  прописная буква в именах собственных: имена, фамилии, отчества людей, клички животных, географические названия;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·  раздельное написание предлогов с именами существительными.</w:t>
      </w:r>
    </w:p>
    <w:p w14:paraId="7BFC1F33" w14:textId="10E3E65A" w:rsidR="00115E9B" w:rsidRPr="00A02204" w:rsidRDefault="002F3D97">
      <w:pPr>
        <w:tabs>
          <w:tab w:val="left" w:pos="180"/>
        </w:tabs>
        <w:autoSpaceDE w:val="0"/>
        <w:autoSpaceDN w:val="0"/>
        <w:spacing w:before="19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Развитие речи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т. п.).</w:t>
      </w:r>
    </w:p>
    <w:p w14:paraId="1245EDF4" w14:textId="64CEFD38" w:rsidR="00115E9B" w:rsidRPr="00A02204" w:rsidRDefault="002F3D97">
      <w:pPr>
        <w:autoSpaceDE w:val="0"/>
        <w:autoSpaceDN w:val="0"/>
        <w:spacing w:before="72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1FC65806" w14:textId="563FB351" w:rsidR="00115E9B" w:rsidRPr="00A02204" w:rsidRDefault="002F3D97">
      <w:pPr>
        <w:autoSpaceDE w:val="0"/>
        <w:autoSpaceDN w:val="0"/>
        <w:spacing w:before="70" w:after="0" w:line="28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Составление устного рассказа по репродукции картины. Составление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главие текста. Подбор заголовков к предложенным текстам. Последовательность частей текста (</w:t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абзацев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 Корректирование текстов с нарушенным порядком предложений и абзацев.</w:t>
      </w:r>
    </w:p>
    <w:p w14:paraId="172BA25E" w14:textId="77777777" w:rsidR="00115E9B" w:rsidRPr="00A02204" w:rsidRDefault="002F3D97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0000AEDE" w14:textId="5766388B" w:rsidR="00115E9B" w:rsidRPr="00A02204" w:rsidRDefault="002F3D97">
      <w:pPr>
        <w:autoSpaceDE w:val="0"/>
        <w:autoSpaceDN w:val="0"/>
        <w:spacing w:before="70" w:after="0" w:line="27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35412F66" w14:textId="77777777" w:rsidR="00115E9B" w:rsidRPr="00A02204" w:rsidRDefault="002F3D97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Подробное изложение повествовательного текста объёмом 30—45 слов с опорой на вопросы.</w:t>
      </w:r>
    </w:p>
    <w:p w14:paraId="219C79EE" w14:textId="77777777" w:rsidR="00115E9B" w:rsidRPr="00A02204" w:rsidRDefault="00115E9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AFE5DE1" w14:textId="77777777" w:rsidR="00115E9B" w:rsidRPr="00A02204" w:rsidRDefault="002F3D97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5B643FFA" w14:textId="77777777" w:rsidR="00115E9B" w:rsidRPr="00A02204" w:rsidRDefault="002F3D97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русского языка во 2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FF73F59" w14:textId="77777777" w:rsidR="00115E9B" w:rsidRPr="00A02204" w:rsidRDefault="002F3D97">
      <w:pPr>
        <w:autoSpaceDE w:val="0"/>
        <w:autoSpaceDN w:val="0"/>
        <w:spacing w:before="38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3B4617E4" w14:textId="008AD865" w:rsidR="00115E9B" w:rsidRPr="00A02204" w:rsidRDefault="002F3D97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гражданско-патриотического воспитания: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языка межнационального общения народов России;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духовно-нравственного воспитания: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эстетического воспитания: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трудового воспитания: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экологического воспитания:</w:t>
      </w:r>
    </w:p>
    <w:p w14:paraId="6A91B83B" w14:textId="699C5B34" w:rsidR="00115E9B" w:rsidRPr="00A02204" w:rsidRDefault="002F3D97">
      <w:pPr>
        <w:tabs>
          <w:tab w:val="left" w:pos="180"/>
        </w:tabs>
        <w:autoSpaceDE w:val="0"/>
        <w:autoSpaceDN w:val="0"/>
        <w:spacing w:after="0" w:line="28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бережное отношение к природе, формируемое в процессе работы с текстами;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неприятие действий, приносящих ей вред;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ценности научного познания: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самостоятельность в его познании.</w:t>
      </w:r>
    </w:p>
    <w:p w14:paraId="7355A9DD" w14:textId="77777777" w:rsidR="00115E9B" w:rsidRPr="00A02204" w:rsidRDefault="002F3D9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38627BD8" w14:textId="77777777" w:rsidR="00115E9B" w:rsidRPr="00A02204" w:rsidRDefault="002F3D97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познавательные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действия.</w:t>
      </w:r>
    </w:p>
    <w:p w14:paraId="3535F159" w14:textId="58B93B80" w:rsidR="00115E9B" w:rsidRPr="00A02204" w:rsidRDefault="002F3D97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Базовые логические действия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 устанавливать аналогии языковых единиц;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объединять объекты (языковые единицы) по определённому признаку;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устанавливать причинно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следственные связи в ситуациях наблюдения за языковым материалом, делать выводы.</w:t>
      </w:r>
    </w:p>
    <w:p w14:paraId="7178C20A" w14:textId="36D4257B" w:rsidR="00115E9B" w:rsidRPr="00A02204" w:rsidRDefault="002F3D97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Базовые исследовательские действия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 помощью учителя формулировать цель, планировать и</w:t>
      </w:r>
      <w:r w:rsidR="00EE1EFF"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менения языкового объекта, речевой ситуации;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проводить по предложенному плану несложное лингвистическое мини-исследование,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выполнять по предложенному плану проектное задание;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формулировать выводы и подкреплять их доказательствами на основе результатов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14:paraId="40B8EA40" w14:textId="5D55C649" w:rsidR="00115E9B" w:rsidRPr="00A02204" w:rsidRDefault="002F3D97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словарях, справочниках;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соблюдать с помощью взрослых (педагогических работников, родителей, законных</w:t>
      </w:r>
    </w:p>
    <w:p w14:paraId="50A08C7F" w14:textId="50D1591F" w:rsidR="00115E9B" w:rsidRPr="00A02204" w:rsidRDefault="002F3D97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анализировать и создавать текстовую, видео, графическую, звуковую информацию в соответствии с учебной задачей;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3A3AB3DC" w14:textId="031EFBFD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коммуникативные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универсальные учебные действия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Общение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воспринимать и формулировать суждения, выражать эмоции в соответствии с целями и условиями общения в знакомой среде;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проявлять уважительное отношение к собеседнику, соблюдать правила ведения диалоги и дискуссии;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признавать возможность существования разных точек зрения;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корректно и аргументированно высказывать своё  мнение;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строить речевое высказывание в соответствии с поставленной задачей;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создавать устные и письменные тексты (описание, рассуждение, повествование) в соответствии с речевой ситуацией;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подбирать иллюстративный материал (рисунки, фото, плакаты) к тексту выступления.</w:t>
      </w:r>
    </w:p>
    <w:p w14:paraId="7912E2F3" w14:textId="56B5CA83" w:rsidR="00115E9B" w:rsidRPr="00A02204" w:rsidRDefault="002F3D97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регулятивные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действия.</w:t>
      </w:r>
    </w:p>
    <w:p w14:paraId="649970EC" w14:textId="1726E6E0" w:rsidR="00115E9B" w:rsidRPr="00A02204" w:rsidRDefault="002F3D97">
      <w:pPr>
        <w:autoSpaceDE w:val="0"/>
        <w:autoSpaceDN w:val="0"/>
        <w:spacing w:before="70" w:after="0" w:line="271" w:lineRule="auto"/>
        <w:ind w:left="180" w:right="1728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Самоорганизация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планировать действия по решению учебной задачи для получения результата;—    выстраивать последовательность выбранных действий.</w:t>
      </w:r>
    </w:p>
    <w:p w14:paraId="6D8DF642" w14:textId="16948640" w:rsidR="00115E9B" w:rsidRPr="00A02204" w:rsidRDefault="002F3D97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Самоконтроль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устанавливать причины успеха/неудач учебной деятельности;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соотносить результат деятельности с поставленной учебной задачей по выделению,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характеристике, использованию языковых единиц;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находить ошибку, допущенную при работе с языковым материалом, находить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орфографическую и пунктуационную ошибку;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A2D2AB9" w14:textId="77777777" w:rsidR="00115E9B" w:rsidRPr="00A02204" w:rsidRDefault="002F3D9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31CCF903" w14:textId="1B86D7BB" w:rsidR="00115E9B" w:rsidRPr="00A02204" w:rsidRDefault="002F3D97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ответственно выполнять свою часть работы;</w:t>
      </w:r>
    </w:p>
    <w:p w14:paraId="1BDF900E" w14:textId="77777777" w:rsidR="00115E9B" w:rsidRPr="00A02204" w:rsidRDefault="002F3D97">
      <w:pPr>
        <w:autoSpaceDE w:val="0"/>
        <w:autoSpaceDN w:val="0"/>
        <w:spacing w:after="0" w:line="262" w:lineRule="auto"/>
        <w:ind w:left="180" w:right="1584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оценивать свой вклад в общий результат;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выполнять совместные проектные задания с опорой на предложенные образцы.</w:t>
      </w:r>
    </w:p>
    <w:p w14:paraId="6AA632D0" w14:textId="77777777" w:rsidR="00115E9B" w:rsidRPr="00A02204" w:rsidRDefault="002F3D97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04F84B94" w14:textId="5A33DBA0" w:rsidR="00115E9B" w:rsidRPr="00A02204" w:rsidRDefault="002F3D97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A0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втором классе 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осознавать язык как основное средство общения;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определять количество слогов в слове (в том числе при стечении согласных); делить слово на слоги;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устанавливать соотношение звукового и буквенного состава, в том числе с учётом функций букв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е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ё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ю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я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обозначать на письме мягкость согласных звуков буквой мягкий знак в середине слова;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находить однокоренные слова;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выделять в слове корень (простые случаи);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выделять в слове окончание;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называния терминов);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распознавать слова,  отвечающие  на  вопросы  «кто?»,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«что?»;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распознавать слова, отвечающие на вопросы «что делать?», «что сделать?» и др.;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распознавать слова, отвечающие на вопросы «какой?», «какая?», «какое?», «какие?»;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определять вид предложения по цели высказывания и по эмоциональной окраске;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находить место орфограммы в слове и между словами на изученные правила;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  применять изученные правила правописания, в том числе: сочетания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чк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чн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чт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щн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A022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нч</w:t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правильно списывать (без пропусков и искажений букв) слова и предложения, тексты объёмом не более 50 слов;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находить и исправлять ошибки на изученные правила, описки;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пользоваться толковым, орфографическим, орфоэпическим словарями учебника;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строить устное диалогическое и монологическое высказывание (2—4 предложения на определённую тему, по наблюдениям) с соблюдением орфоэпических норм, правильной интонации;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формулировать простые выводы на основе прочитанного (услышанного) устно и письменно (1—2 предложения);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составлять предложения из слов, устанавливая между ними смысловую связь по вопросам;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определять тему текста и озаглавливать текст, отражая его тему;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составлять текст из разрозненных предложений, частей текста;</w:t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0220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220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  писать подробное изложение повествовательного текста объёмом 30—45 слов с опорой на вопросы;</w:t>
      </w:r>
    </w:p>
    <w:p w14:paraId="44782377" w14:textId="77777777" w:rsidR="00115E9B" w:rsidRPr="002F3D97" w:rsidRDefault="00115E9B">
      <w:pPr>
        <w:rPr>
          <w:lang w:val="ru-RU"/>
        </w:rPr>
        <w:sectPr w:rsidR="00115E9B" w:rsidRPr="002F3D97">
          <w:pgSz w:w="11900" w:h="16840"/>
          <w:pgMar w:top="298" w:right="690" w:bottom="452" w:left="666" w:header="720" w:footer="720" w:gutter="0"/>
          <w:cols w:space="720" w:equalWidth="0">
            <w:col w:w="10544" w:space="0"/>
          </w:cols>
          <w:docGrid w:linePitch="360"/>
        </w:sectPr>
      </w:pPr>
    </w:p>
    <w:p w14:paraId="7E166F67" w14:textId="215D8CD3" w:rsidR="00DF4F1B" w:rsidRDefault="00DF4F1B" w:rsidP="00DF4F1B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704" behindDoc="1" locked="0" layoutInCell="1" allowOverlap="1" wp14:anchorId="6B4A52E0" wp14:editId="1D5A50DD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FF524" id="Rectangle 5" o:spid="_x0000_s1026" style="position:absolute;margin-left:33.3pt;margin-top:17.65pt;width:775.6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fc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e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zZiX3P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781FEA">
        <w:rPr>
          <w:b/>
          <w:sz w:val="19"/>
          <w:lang w:val="ru-RU"/>
        </w:rPr>
        <w:t>ТЕМА</w:t>
      </w:r>
      <w:r>
        <w:rPr>
          <w:b/>
          <w:sz w:val="19"/>
        </w:rPr>
        <w:t>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14:paraId="3DBCCF95" w14:textId="77777777" w:rsidR="00DF4F1B" w:rsidRDefault="00DF4F1B" w:rsidP="00DF4F1B">
      <w:pPr>
        <w:pStyle w:val="af"/>
        <w:spacing w:before="2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14:paraId="6DA674F6" w14:textId="77777777" w:rsidTr="00EE1EFF">
        <w:trPr>
          <w:trHeight w:val="333"/>
        </w:trPr>
        <w:tc>
          <w:tcPr>
            <w:tcW w:w="396" w:type="dxa"/>
            <w:vMerge w:val="restart"/>
          </w:tcPr>
          <w:p w14:paraId="0F746910" w14:textId="77777777" w:rsidR="00DF4F1B" w:rsidRDefault="00DF4F1B" w:rsidP="00EE1EFF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307" w:type="dxa"/>
            <w:vMerge w:val="restart"/>
          </w:tcPr>
          <w:p w14:paraId="7FEF4DCB" w14:textId="77777777" w:rsidR="00DF4F1B" w:rsidRDefault="00DF4F1B" w:rsidP="00EE1EF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1A8873C9" w14:textId="77777777" w:rsidR="00DF4F1B" w:rsidRDefault="00DF4F1B" w:rsidP="00EE1EF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7FCEB66A" w14:textId="77777777" w:rsidR="00DF4F1B" w:rsidRDefault="00DF4F1B" w:rsidP="00EE1EFF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205" w:type="dxa"/>
            <w:vMerge w:val="restart"/>
          </w:tcPr>
          <w:p w14:paraId="3838FCE4" w14:textId="77777777" w:rsidR="00DF4F1B" w:rsidRDefault="00DF4F1B" w:rsidP="00EE1EF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68" w:type="dxa"/>
            <w:vMerge w:val="restart"/>
          </w:tcPr>
          <w:p w14:paraId="7D4A7E62" w14:textId="77777777" w:rsidR="00DF4F1B" w:rsidRDefault="00DF4F1B" w:rsidP="00EE1EFF">
            <w:pPr>
              <w:pStyle w:val="TableParagraph"/>
              <w:spacing w:before="74" w:line="266" w:lineRule="auto"/>
              <w:ind w:left="79" w:right="28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945" w:type="dxa"/>
            <w:vMerge w:val="restart"/>
          </w:tcPr>
          <w:p w14:paraId="2DDF615A" w14:textId="77777777" w:rsidR="00DF4F1B" w:rsidRDefault="00DF4F1B" w:rsidP="00EE1EFF">
            <w:pPr>
              <w:pStyle w:val="TableParagraph"/>
              <w:spacing w:before="74" w:line="266" w:lineRule="auto"/>
              <w:ind w:left="80" w:right="61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F4F1B" w14:paraId="0FC99E0D" w14:textId="77777777" w:rsidTr="00EE1EFF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14:paraId="25E1F535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5307" w:type="dxa"/>
            <w:vMerge/>
            <w:tcBorders>
              <w:top w:val="nil"/>
            </w:tcBorders>
          </w:tcPr>
          <w:p w14:paraId="6888C533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2021249" w14:textId="77777777" w:rsidR="00DF4F1B" w:rsidRDefault="00DF4F1B" w:rsidP="00EE1EF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048475C8" w14:textId="77777777" w:rsidR="00DF4F1B" w:rsidRDefault="00DF4F1B" w:rsidP="00EE1EFF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68A7256A" w14:textId="77777777" w:rsidR="00DF4F1B" w:rsidRDefault="00DF4F1B" w:rsidP="00EE1EFF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6F533057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vMerge/>
            <w:tcBorders>
              <w:top w:val="nil"/>
            </w:tcBorders>
          </w:tcPr>
          <w:p w14:paraId="65727BD4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/>
            <w:tcBorders>
              <w:top w:val="nil"/>
            </w:tcBorders>
          </w:tcPr>
          <w:p w14:paraId="74056887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0E87EE32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</w:tr>
      <w:tr w:rsidR="00DF4F1B" w:rsidRPr="00C6469D" w14:paraId="40144EA3" w14:textId="77777777" w:rsidTr="00EE1EFF">
        <w:trPr>
          <w:trHeight w:val="333"/>
        </w:trPr>
        <w:tc>
          <w:tcPr>
            <w:tcW w:w="15497" w:type="dxa"/>
            <w:gridSpan w:val="9"/>
          </w:tcPr>
          <w:p w14:paraId="44C120CE" w14:textId="77777777" w:rsidR="00DF4F1B" w:rsidRDefault="00DF4F1B" w:rsidP="00EE1EF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DF4F1B" w:rsidRPr="00C6469D" w14:paraId="0727ADAC" w14:textId="77777777" w:rsidTr="00EE1EFF">
        <w:trPr>
          <w:trHeight w:val="250"/>
        </w:trPr>
        <w:tc>
          <w:tcPr>
            <w:tcW w:w="396" w:type="dxa"/>
            <w:tcBorders>
              <w:bottom w:val="nil"/>
            </w:tcBorders>
          </w:tcPr>
          <w:p w14:paraId="661987D9" w14:textId="77777777" w:rsidR="00DF4F1B" w:rsidRDefault="00DF4F1B" w:rsidP="00EE1EFF">
            <w:pPr>
              <w:pStyle w:val="TableParagraph"/>
              <w:spacing w:before="74" w:line="156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307" w:type="dxa"/>
            <w:tcBorders>
              <w:bottom w:val="nil"/>
            </w:tcBorders>
          </w:tcPr>
          <w:p w14:paraId="7C7D785B" w14:textId="77777777" w:rsidR="00DF4F1B" w:rsidRDefault="00DF4F1B" w:rsidP="00EE1EFF">
            <w:pPr>
              <w:pStyle w:val="TableParagraph"/>
              <w:spacing w:before="74" w:line="156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Язык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</w:p>
        </w:tc>
        <w:tc>
          <w:tcPr>
            <w:tcW w:w="528" w:type="dxa"/>
            <w:tcBorders>
              <w:bottom w:val="nil"/>
            </w:tcBorders>
          </w:tcPr>
          <w:p w14:paraId="747F23CE" w14:textId="77777777" w:rsidR="00DF4F1B" w:rsidRDefault="00DF4F1B" w:rsidP="00EE1EFF">
            <w:pPr>
              <w:pStyle w:val="TableParagraph"/>
              <w:spacing w:before="74" w:line="156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4C8D93A4" w14:textId="77777777" w:rsidR="00DF4F1B" w:rsidRDefault="00DF4F1B" w:rsidP="00EE1EFF">
            <w:pPr>
              <w:pStyle w:val="TableParagraph"/>
              <w:spacing w:before="74" w:line="156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14:paraId="6E65D384" w14:textId="77777777" w:rsidR="00DF4F1B" w:rsidRDefault="00DF4F1B" w:rsidP="00EE1EFF">
            <w:pPr>
              <w:pStyle w:val="TableParagraph"/>
              <w:spacing w:before="74" w:line="156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 w14:paraId="53706018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  <w:tcBorders>
              <w:bottom w:val="nil"/>
            </w:tcBorders>
          </w:tcPr>
          <w:p w14:paraId="19235D5A" w14:textId="77777777" w:rsidR="00DF4F1B" w:rsidRDefault="00DF4F1B" w:rsidP="00EE1EFF">
            <w:pPr>
              <w:pStyle w:val="TableParagraph"/>
              <w:spacing w:before="74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«Язык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</w:p>
        </w:tc>
        <w:tc>
          <w:tcPr>
            <w:tcW w:w="1068" w:type="dxa"/>
            <w:tcBorders>
              <w:bottom w:val="nil"/>
            </w:tcBorders>
          </w:tcPr>
          <w:p w14:paraId="7CC0F6FF" w14:textId="77777777" w:rsidR="00DF4F1B" w:rsidRDefault="00DF4F1B" w:rsidP="00EE1EFF">
            <w:pPr>
              <w:pStyle w:val="TableParagraph"/>
              <w:spacing w:before="74" w:line="156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945" w:type="dxa"/>
            <w:tcBorders>
              <w:bottom w:val="nil"/>
            </w:tcBorders>
          </w:tcPr>
          <w:p w14:paraId="11D08269" w14:textId="77777777" w:rsidR="00DF4F1B" w:rsidRDefault="00DF4F1B" w:rsidP="00EE1EFF">
            <w:pPr>
              <w:pStyle w:val="TableParagraph"/>
              <w:spacing w:before="74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1.Сайт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иду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</w:t>
            </w:r>
          </w:p>
        </w:tc>
      </w:tr>
      <w:tr w:rsidR="00DF4F1B" w14:paraId="16269063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183E437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27AE73D0" w14:textId="77777777" w:rsidR="00DF4F1B" w:rsidRDefault="00DF4F1B" w:rsidP="00EE1EFF">
            <w:pPr>
              <w:pStyle w:val="TableParagraph"/>
              <w:spacing w:before="1" w:line="156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культуры.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A9DAEA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E42306F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C48DE2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627F511D" w14:textId="77777777" w:rsidR="00DF4F1B" w:rsidRPr="00DF4F1B" w:rsidRDefault="00DF4F1B" w:rsidP="00EE1E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4957A24C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культуры»;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1FA1281" w14:textId="77777777" w:rsidR="00DF4F1B" w:rsidRDefault="00DF4F1B" w:rsidP="00EE1EFF">
            <w:pPr>
              <w:pStyle w:val="TableParagraph"/>
              <w:spacing w:before="1" w:line="156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31A4B0FC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начальной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школы»:</w:t>
            </w:r>
          </w:p>
        </w:tc>
      </w:tr>
      <w:tr w:rsidR="00DF4F1B" w:rsidRPr="00C6469D" w14:paraId="627629B0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607DDB7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5759323B" w14:textId="77777777" w:rsidR="00DF4F1B" w:rsidRDefault="00DF4F1B" w:rsidP="00EE1EFF">
            <w:pPr>
              <w:pStyle w:val="TableParagraph"/>
              <w:spacing w:before="1" w:line="156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мира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(первоначальные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3E8DEA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7B2384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B2601E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3C244D18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57AE5873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помогает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понять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6841F9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25BD1909" w14:textId="77777777" w:rsidR="00DF4F1B" w:rsidRDefault="00F76182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hyperlink r:id="rId10">
              <w:r w:rsidR="00DF4F1B">
                <w:rPr>
                  <w:w w:val="105"/>
                  <w:sz w:val="15"/>
                </w:rPr>
                <w:t>http://nsc.1september.ru/uro</w:t>
              </w:r>
            </w:hyperlink>
          </w:p>
        </w:tc>
      </w:tr>
      <w:tr w:rsidR="00DF4F1B" w14:paraId="24F6AA02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6A2A205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6D27E73F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EDF51D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852E1E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EB0EAA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426E80D" w14:textId="77777777" w:rsidR="00DF4F1B" w:rsidRPr="00DF4F1B" w:rsidRDefault="00DF4F1B" w:rsidP="00EE1E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73A11D53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историю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народа?»;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6EEFAD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191A6739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4"/>
                <w:sz w:val="15"/>
              </w:rPr>
              <w:t>k</w:t>
            </w:r>
          </w:p>
        </w:tc>
      </w:tr>
      <w:tr w:rsidR="00DF4F1B" w14:paraId="6B23F68C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25E4E05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587EA29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2FB3C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A0F982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34BF97D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4AEFF9C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5890DD49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8861CA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5C05F20E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2.Электронная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</w:t>
            </w:r>
          </w:p>
        </w:tc>
      </w:tr>
      <w:tr w:rsidR="00DF4F1B" w14:paraId="52AB1759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DB6558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36FC729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C3D99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D7EBF6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280EA6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6ADE037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677F739F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языке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F838C3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14A680E2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журнала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«Начальная</w:t>
            </w:r>
          </w:p>
        </w:tc>
      </w:tr>
      <w:tr w:rsidR="00DF4F1B" w14:paraId="2CCEC204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08AB827C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36B977A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430531C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CF0FBF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3FE0AD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3F1CB97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7E1C4D9F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культуры;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EDAD0F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B8E4A8C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школа»:</w:t>
            </w:r>
          </w:p>
        </w:tc>
      </w:tr>
      <w:tr w:rsidR="00DF4F1B" w:rsidRPr="00C6469D" w14:paraId="01CAB38B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12F5CF2D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7B199BE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07EF3B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15884A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BE4E37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16F710F1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1F51B6C2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сформулировать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CDCF5B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63CB1AA9" w14:textId="77777777" w:rsidR="00DF4F1B" w:rsidRDefault="00F76182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hyperlink r:id="rId11">
              <w:r w:rsidR="00DF4F1B">
                <w:rPr>
                  <w:w w:val="105"/>
                  <w:sz w:val="15"/>
                </w:rPr>
                <w:t>http://nsc.1september.ru/ind</w:t>
              </w:r>
            </w:hyperlink>
          </w:p>
        </w:tc>
      </w:tr>
      <w:tr w:rsidR="00DF4F1B" w14:paraId="60AC2680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8568F6C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0BC8F75C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7C635B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A07E7F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C5B3FA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43A4ED36" w14:textId="77777777" w:rsidR="00DF4F1B" w:rsidRPr="00DF4F1B" w:rsidRDefault="00DF4F1B" w:rsidP="00EE1E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292D15C6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красоте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богатстве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1A908A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0CBD993B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ex.php</w:t>
            </w:r>
          </w:p>
        </w:tc>
      </w:tr>
      <w:tr w:rsidR="00DF4F1B" w14:paraId="78DD025F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474DF3F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1494063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DBE74FF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E9B236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0A99B7C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05BE8398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78CB23C0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многообразии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42777A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1926998A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3.Социальная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сеть</w:t>
            </w:r>
          </w:p>
        </w:tc>
      </w:tr>
      <w:tr w:rsidR="00DF4F1B" w14:paraId="0FDEFABB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1B0DC0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08F64A4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B8BFC5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45CE6E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B122C0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732F6D0B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7D7725CB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языков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Федерации;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EF1E50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00EC9A10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работников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образования:</w:t>
            </w:r>
          </w:p>
        </w:tc>
      </w:tr>
      <w:tr w:rsidR="00DF4F1B" w14:paraId="5AADF442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7845A42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22B6ADA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530436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7974DB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28D4A4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4166AB94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1AD1324C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68345CE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5519D284" w14:textId="77777777" w:rsidR="00DF4F1B" w:rsidRDefault="00F76182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hyperlink r:id="rId12">
              <w:r w:rsidR="00DF4F1B">
                <w:rPr>
                  <w:w w:val="105"/>
                  <w:sz w:val="15"/>
                </w:rPr>
                <w:t>http://nsportal.ru/nachalnaya</w:t>
              </w:r>
            </w:hyperlink>
          </w:p>
        </w:tc>
      </w:tr>
      <w:tr w:rsidR="00DF4F1B" w14:paraId="3E702944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E806DCD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00014BE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CC9D57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60F8D2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DA5EA3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71179898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31460425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многообразии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619BBE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044AA387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</w:p>
        </w:tc>
      </w:tr>
      <w:tr w:rsidR="00DF4F1B" w14:paraId="50BC59CC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6FEBEA8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4890E1D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934896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F88639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E61D87F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6ABB59F9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30779D7E" w14:textId="77777777" w:rsidR="00DF4F1B" w:rsidRDefault="00DF4F1B" w:rsidP="00EE1EFF">
            <w:pPr>
              <w:pStyle w:val="TableParagraph"/>
              <w:spacing w:before="1" w:line="156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7E1C42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2B2F4D7C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4.Фестиваль</w:t>
            </w:r>
          </w:p>
        </w:tc>
      </w:tr>
      <w:tr w:rsidR="00DF4F1B" w14:paraId="42FF45B2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64CDD97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481BF1A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312B4E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FB34AA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C43B3D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1C566040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38B72C6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62E306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15038483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</w:tc>
      </w:tr>
      <w:tr w:rsidR="00DF4F1B" w14:paraId="507DFCAE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62188A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5F84DB2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6D7D7D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17EF0F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1DEF52F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014E33F6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302C054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3D2AB3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63FF3415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</w:p>
        </w:tc>
      </w:tr>
      <w:tr w:rsidR="00DF4F1B" w14:paraId="61AD7790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0C5388B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7BB07E5D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CECA43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D653B6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FA3F12D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1F680545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749EEB3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FB1FA2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39D5FF3C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урок»:</w:t>
            </w:r>
            <w:hyperlink r:id="rId13">
              <w:r>
                <w:rPr>
                  <w:w w:val="105"/>
                  <w:sz w:val="15"/>
                </w:rPr>
                <w:t>http://festival.1septe</w:t>
              </w:r>
            </w:hyperlink>
          </w:p>
        </w:tc>
      </w:tr>
      <w:tr w:rsidR="00DF4F1B" w14:paraId="378E9541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6D0B63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1FEA385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780207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96A84A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66F7AE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0DCA6B93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298DABB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B013FA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39F2ED83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mber.ru</w:t>
            </w:r>
          </w:p>
        </w:tc>
      </w:tr>
      <w:tr w:rsidR="00DF4F1B" w14:paraId="0914766A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7400B03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5974DA0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2DD83F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71CFF9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E8506F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0068E86F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53A98E8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ACD2D8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1C587886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5.Методические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</w:tr>
      <w:tr w:rsidR="00DF4F1B" w14:paraId="28CB1038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710F69C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775A6DCE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33368C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64683C3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1A39ACE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31AAE453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040605C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618F4B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3671049F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рабочие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программы</w:t>
            </w:r>
          </w:p>
        </w:tc>
      </w:tr>
      <w:tr w:rsidR="00DF4F1B" w14:paraId="6BC09793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113A00A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7936AA2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12A849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72C85D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216864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52A4C73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52C3BEE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A7E952E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252DDE94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учителям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</w:p>
        </w:tc>
      </w:tr>
      <w:tr w:rsidR="00DF4F1B" w14:paraId="4F84689B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5683CB00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190FAEB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9AE9C0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AA410C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323AB0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1A643EF9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12D0A8B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9E5D25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30C34D97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школы: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4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</w:p>
        </w:tc>
      </w:tr>
      <w:tr w:rsidR="00DF4F1B" w14:paraId="730566DD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25ADD87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195695D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9BE301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046DE6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9CF1AA4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93DDDC5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3571AEC6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54AC47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005FB73E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6.Сетевое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сообщество</w:t>
            </w:r>
          </w:p>
        </w:tc>
      </w:tr>
      <w:tr w:rsidR="00DF4F1B" w14:paraId="13456471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314825F9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37E582B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AD4AEB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C3EEB6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4D9E1A7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5B29A95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3FE13AF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E9F1035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773DA73A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педагогов: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5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</w:p>
        </w:tc>
      </w:tr>
      <w:tr w:rsidR="00DF4F1B" w14:paraId="25B21BA0" w14:textId="77777777" w:rsidTr="00EE1EFF">
        <w:trPr>
          <w:trHeight w:val="177"/>
        </w:trPr>
        <w:tc>
          <w:tcPr>
            <w:tcW w:w="396" w:type="dxa"/>
            <w:tcBorders>
              <w:top w:val="nil"/>
              <w:bottom w:val="nil"/>
            </w:tcBorders>
          </w:tcPr>
          <w:p w14:paraId="682B0D0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307" w:type="dxa"/>
            <w:tcBorders>
              <w:top w:val="nil"/>
              <w:bottom w:val="nil"/>
            </w:tcBorders>
          </w:tcPr>
          <w:p w14:paraId="569EC3EA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3CEDF12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2508111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574469C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08C5BBEC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24C6F9EB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06E7428" w14:textId="77777777" w:rsidR="00DF4F1B" w:rsidRDefault="00DF4F1B" w:rsidP="00EE1EFF">
            <w:pPr>
              <w:pStyle w:val="TableParagraph"/>
              <w:rPr>
                <w:sz w:val="1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286AD675" w14:textId="77777777" w:rsidR="00DF4F1B" w:rsidRDefault="00DF4F1B" w:rsidP="00EE1EFF">
            <w:pPr>
              <w:pStyle w:val="TableParagraph"/>
              <w:spacing w:before="1"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7.Учитель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портал:</w:t>
            </w:r>
          </w:p>
        </w:tc>
      </w:tr>
      <w:tr w:rsidR="00DF4F1B" w14:paraId="38C95401" w14:textId="77777777" w:rsidTr="00EE1EFF">
        <w:trPr>
          <w:trHeight w:val="259"/>
        </w:trPr>
        <w:tc>
          <w:tcPr>
            <w:tcW w:w="396" w:type="dxa"/>
            <w:tcBorders>
              <w:top w:val="nil"/>
            </w:tcBorders>
          </w:tcPr>
          <w:p w14:paraId="3CDA954A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14:paraId="289E1702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53E55EB9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216FC57D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57F7FD90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14:paraId="5FC75D25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205" w:type="dxa"/>
            <w:tcBorders>
              <w:top w:val="nil"/>
            </w:tcBorders>
          </w:tcPr>
          <w:p w14:paraId="7E4D3A7E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1068" w:type="dxa"/>
            <w:tcBorders>
              <w:top w:val="nil"/>
            </w:tcBorders>
          </w:tcPr>
          <w:p w14:paraId="73C9DCBF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1945" w:type="dxa"/>
            <w:tcBorders>
              <w:top w:val="nil"/>
            </w:tcBorders>
          </w:tcPr>
          <w:p w14:paraId="222677A9" w14:textId="77777777" w:rsidR="00DF4F1B" w:rsidRDefault="00F76182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hyperlink r:id="rId16">
              <w:r w:rsidR="00DF4F1B">
                <w:rPr>
                  <w:w w:val="105"/>
                  <w:sz w:val="15"/>
                </w:rPr>
                <w:t>http://www.uchportal.ru</w:t>
              </w:r>
            </w:hyperlink>
          </w:p>
        </w:tc>
      </w:tr>
    </w:tbl>
    <w:p w14:paraId="1EA87A64" w14:textId="77777777" w:rsidR="00DF4F1B" w:rsidRDefault="00DF4F1B" w:rsidP="00DF4F1B">
      <w:pPr>
        <w:rPr>
          <w:sz w:val="15"/>
        </w:rPr>
        <w:sectPr w:rsidR="00DF4F1B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C6469D" w14:paraId="752AD054" w14:textId="77777777" w:rsidTr="00EE1EFF">
        <w:trPr>
          <w:trHeight w:val="5268"/>
        </w:trPr>
        <w:tc>
          <w:tcPr>
            <w:tcW w:w="396" w:type="dxa"/>
          </w:tcPr>
          <w:p w14:paraId="406C0181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5307" w:type="dxa"/>
          </w:tcPr>
          <w:p w14:paraId="0A828E07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14:paraId="4D8F660E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14AF3D1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3784C6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917DD17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638994BE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Диалог о том, как мы изучаем язык;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коллективного вывода: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68" w:type="dxa"/>
          </w:tcPr>
          <w:p w14:paraId="301C319D" w14:textId="77777777" w:rsidR="00DF4F1B" w:rsidRDefault="00DF4F1B" w:rsidP="00EE1EFF">
            <w:pPr>
              <w:pStyle w:val="TableParagraph"/>
              <w:spacing w:before="64" w:line="266" w:lineRule="auto"/>
              <w:ind w:left="79" w:right="4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945" w:type="dxa"/>
          </w:tcPr>
          <w:p w14:paraId="44A81FCA" w14:textId="77777777" w:rsidR="00DF4F1B" w:rsidRDefault="00DF4F1B" w:rsidP="00DF4F1B">
            <w:pPr>
              <w:pStyle w:val="TableParagraph"/>
              <w:numPr>
                <w:ilvl w:val="0"/>
                <w:numId w:val="35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7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00D8545D" w14:textId="77777777" w:rsidR="00DF4F1B" w:rsidRDefault="00DF4F1B" w:rsidP="00DF4F1B">
            <w:pPr>
              <w:pStyle w:val="TableParagraph"/>
              <w:numPr>
                <w:ilvl w:val="0"/>
                <w:numId w:val="35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8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06292E4F" w14:textId="77777777" w:rsidR="00DF4F1B" w:rsidRDefault="00DF4F1B" w:rsidP="00DF4F1B">
            <w:pPr>
              <w:pStyle w:val="TableParagraph"/>
              <w:numPr>
                <w:ilvl w:val="0"/>
                <w:numId w:val="35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9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74E23ADA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25F8C4B3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539ED939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20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10004384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21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22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3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14:paraId="7AA9A1F3" w14:textId="77777777" w:rsidTr="00EE1EFF">
        <w:trPr>
          <w:trHeight w:val="333"/>
        </w:trPr>
        <w:tc>
          <w:tcPr>
            <w:tcW w:w="5703" w:type="dxa"/>
            <w:gridSpan w:val="2"/>
          </w:tcPr>
          <w:p w14:paraId="06871B42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82D667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266" w:type="dxa"/>
            <w:gridSpan w:val="6"/>
          </w:tcPr>
          <w:p w14:paraId="50C041D0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7A1D9F66" w14:textId="77777777" w:rsidTr="00EE1EFF">
        <w:trPr>
          <w:trHeight w:val="333"/>
        </w:trPr>
        <w:tc>
          <w:tcPr>
            <w:tcW w:w="15497" w:type="dxa"/>
            <w:gridSpan w:val="9"/>
          </w:tcPr>
          <w:p w14:paraId="58B6DBDD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DF4F1B" w:rsidRPr="00C6469D" w14:paraId="5672BFAA" w14:textId="77777777" w:rsidTr="00EE1EFF">
        <w:trPr>
          <w:trHeight w:val="5135"/>
        </w:trPr>
        <w:tc>
          <w:tcPr>
            <w:tcW w:w="396" w:type="dxa"/>
          </w:tcPr>
          <w:p w14:paraId="05C449BA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5307" w:type="dxa"/>
          </w:tcPr>
          <w:p w14:paraId="564D20A9" w14:textId="77777777" w:rsidR="00DF4F1B" w:rsidRDefault="00DF4F1B" w:rsidP="00EE1EFF">
            <w:pPr>
              <w:pStyle w:val="TableParagraph"/>
              <w:spacing w:before="64" w:line="266" w:lineRule="auto"/>
              <w:ind w:left="76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Повторение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 звуков и букв; различение ударных и безударных 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 твёрдых и мягких согласных звуков, звонких и глухих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 шипящие согласные звуки [</w:t>
            </w:r>
            <w:r>
              <w:rPr>
                <w:b/>
                <w:w w:val="105"/>
                <w:sz w:val="15"/>
              </w:rPr>
              <w:t>ж], [ш], [ч’], [щ’]</w:t>
            </w:r>
            <w:r>
              <w:rPr>
                <w:w w:val="105"/>
                <w:sz w:val="15"/>
              </w:rPr>
              <w:t>; обозначение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письме твёрдости и мягкости согласных звуков, функции букв </w:t>
            </w:r>
            <w:r>
              <w:rPr>
                <w:b/>
                <w:w w:val="105"/>
                <w:sz w:val="15"/>
              </w:rPr>
              <w:t>е, ё, ю, 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</w:p>
        </w:tc>
        <w:tc>
          <w:tcPr>
            <w:tcW w:w="528" w:type="dxa"/>
          </w:tcPr>
          <w:p w14:paraId="67EAE728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9B2DBB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DA41B2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BB283EE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A7C165B" w14:textId="77777777" w:rsidR="00DF4F1B" w:rsidRDefault="00DF4F1B" w:rsidP="00EE1EFF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[й’];</w:t>
            </w:r>
          </w:p>
          <w:p w14:paraId="1572732F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таблицей: определение способа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 звука [й’] в приведённых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ячейку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 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 различий в звукобуквенном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гласных);</w:t>
            </w:r>
          </w:p>
        </w:tc>
        <w:tc>
          <w:tcPr>
            <w:tcW w:w="1068" w:type="dxa"/>
          </w:tcPr>
          <w:p w14:paraId="62B9888C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02B83EBA" w14:textId="77777777" w:rsidR="00DF4F1B" w:rsidRDefault="00DF4F1B" w:rsidP="00DF4F1B">
            <w:pPr>
              <w:pStyle w:val="TableParagraph"/>
              <w:numPr>
                <w:ilvl w:val="0"/>
                <w:numId w:val="34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4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714B0D34" w14:textId="77777777" w:rsidR="00DF4F1B" w:rsidRDefault="00DF4F1B" w:rsidP="00DF4F1B">
            <w:pPr>
              <w:pStyle w:val="TableParagraph"/>
              <w:numPr>
                <w:ilvl w:val="0"/>
                <w:numId w:val="34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5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67468777" w14:textId="77777777" w:rsidR="00DF4F1B" w:rsidRDefault="00DF4F1B" w:rsidP="00DF4F1B">
            <w:pPr>
              <w:pStyle w:val="TableParagraph"/>
              <w:numPr>
                <w:ilvl w:val="0"/>
                <w:numId w:val="34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6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17C7CFA7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6775F0F7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32AA0F85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27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41222859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28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29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0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:rsidRPr="00C6469D" w14:paraId="67711250" w14:textId="77777777" w:rsidTr="00EE1EFF">
        <w:trPr>
          <w:trHeight w:val="5207"/>
        </w:trPr>
        <w:tc>
          <w:tcPr>
            <w:tcW w:w="396" w:type="dxa"/>
          </w:tcPr>
          <w:p w14:paraId="0B2FB4BA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307" w:type="dxa"/>
          </w:tcPr>
          <w:p w14:paraId="4035007D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Парные и непарные по твёрдости — мягкости согласные звуки. Парные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 по звонкости — глухости согласные звуки. Качественная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 звука: гласный — согласный; гласный ударный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14:paraId="4C6088BC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E6A7F85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46AAE862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 w14:paraId="25A1D3FD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C4E6953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«Определи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</w:p>
          <w:p w14:paraId="772B7BE0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необходимо дать характеристику </w:t>
            </w:r>
            <w:r>
              <w:rPr>
                <w:w w:val="105"/>
                <w:sz w:val="15"/>
              </w:rPr>
              <w:t>нескольким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 (гласные ударные/ безударные;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согласные твёрдые/мягкие, </w:t>
            </w:r>
            <w:r>
              <w:rPr>
                <w:w w:val="105"/>
                <w:sz w:val="15"/>
              </w:rPr>
              <w:t>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 звука»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 звуков, твёрдых/ мягких,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звонких/глухих согласных; парных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непарных по твёрдости —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</w:tc>
        <w:tc>
          <w:tcPr>
            <w:tcW w:w="1068" w:type="dxa"/>
          </w:tcPr>
          <w:p w14:paraId="5A3C41B3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54B15DA6" w14:textId="77777777" w:rsidR="00DF4F1B" w:rsidRDefault="00DF4F1B" w:rsidP="00DF4F1B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1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3362792E" w14:textId="77777777" w:rsidR="00DF4F1B" w:rsidRDefault="00DF4F1B" w:rsidP="00DF4F1B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2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63CFA550" w14:textId="77777777" w:rsidR="00DF4F1B" w:rsidRDefault="00DF4F1B" w:rsidP="00DF4F1B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3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3005D278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6A68085A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34155ED4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34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32E3C7B4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35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36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7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</w:tbl>
    <w:p w14:paraId="77D883AA" w14:textId="77777777" w:rsidR="00DF4F1B" w:rsidRPr="00DF4F1B" w:rsidRDefault="00DF4F1B" w:rsidP="00DF4F1B">
      <w:pPr>
        <w:spacing w:line="266" w:lineRule="auto"/>
        <w:rPr>
          <w:sz w:val="15"/>
          <w:lang w:val="ru-RU"/>
        </w:rPr>
        <w:sectPr w:rsidR="00DF4F1B" w:rsidRP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F07DEF" w14:paraId="3A8B3426" w14:textId="77777777" w:rsidTr="00EE1EFF">
        <w:trPr>
          <w:trHeight w:val="5135"/>
        </w:trPr>
        <w:tc>
          <w:tcPr>
            <w:tcW w:w="396" w:type="dxa"/>
          </w:tcPr>
          <w:p w14:paraId="48401395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5307" w:type="dxa"/>
          </w:tcPr>
          <w:p w14:paraId="5D3C1AA9" w14:textId="77777777" w:rsidR="00DF4F1B" w:rsidRDefault="00DF4F1B" w:rsidP="00EE1EFF">
            <w:pPr>
              <w:pStyle w:val="TableParagraph"/>
              <w:spacing w:before="64" w:line="266" w:lineRule="auto"/>
              <w:ind w:left="76" w:right="111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Функции ь: показатель мягкости предшествующего согласного в конце и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середине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разделительный.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ъ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14:paraId="65D7B5E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F6B8B4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CB33DA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D912536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044D5B91" w14:textId="77777777" w:rsidR="00DF4F1B" w:rsidRDefault="00DF4F1B" w:rsidP="00EE1EFF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языковым материалом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предшествующего согласного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 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  <w:p w14:paraId="26BE8013" w14:textId="77777777" w:rsidR="00DF4F1B" w:rsidRDefault="00DF4F1B" w:rsidP="00EE1EF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характеристика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 ь (разделительный и показатель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мягкости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14:paraId="75442DCB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 обобщение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</w:tc>
        <w:tc>
          <w:tcPr>
            <w:tcW w:w="1068" w:type="dxa"/>
          </w:tcPr>
          <w:p w14:paraId="539DBD3B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65715D45" w14:textId="77777777" w:rsidR="00DF4F1B" w:rsidRDefault="00DF4F1B" w:rsidP="00DF4F1B">
            <w:pPr>
              <w:pStyle w:val="TableParagraph"/>
              <w:numPr>
                <w:ilvl w:val="0"/>
                <w:numId w:val="32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8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4913FBEE" w14:textId="77777777" w:rsidR="00DF4F1B" w:rsidRDefault="00DF4F1B" w:rsidP="00DF4F1B">
            <w:pPr>
              <w:pStyle w:val="TableParagraph"/>
              <w:numPr>
                <w:ilvl w:val="0"/>
                <w:numId w:val="32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9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1EB4A777" w14:textId="77777777" w:rsidR="00DF4F1B" w:rsidRDefault="00DF4F1B" w:rsidP="00DF4F1B">
            <w:pPr>
              <w:pStyle w:val="TableParagraph"/>
              <w:numPr>
                <w:ilvl w:val="0"/>
                <w:numId w:val="32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0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13893715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1212D29C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77266410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41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16D9BF43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42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43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4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:rsidRPr="00F07DEF" w14:paraId="53D1267C" w14:textId="77777777" w:rsidTr="00EE1EFF">
        <w:trPr>
          <w:trHeight w:val="5135"/>
        </w:trPr>
        <w:tc>
          <w:tcPr>
            <w:tcW w:w="396" w:type="dxa"/>
          </w:tcPr>
          <w:p w14:paraId="095C623C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307" w:type="dxa"/>
          </w:tcPr>
          <w:p w14:paraId="383155C3" w14:textId="77777777" w:rsidR="00DF4F1B" w:rsidRDefault="00DF4F1B" w:rsidP="00EE1EFF">
            <w:pPr>
              <w:pStyle w:val="TableParagraph"/>
              <w:spacing w:before="64" w:line="266" w:lineRule="auto"/>
              <w:ind w:left="76" w:right="5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соотношения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начале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гласных).</w:t>
            </w:r>
          </w:p>
        </w:tc>
        <w:tc>
          <w:tcPr>
            <w:tcW w:w="528" w:type="dxa"/>
          </w:tcPr>
          <w:p w14:paraId="57B3FBF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ED73D87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260405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191B482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1DC6A3B7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языковым 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 различий в звукобуквенном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гласных);</w:t>
            </w:r>
          </w:p>
        </w:tc>
        <w:tc>
          <w:tcPr>
            <w:tcW w:w="1068" w:type="dxa"/>
          </w:tcPr>
          <w:p w14:paraId="688357B4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11C88563" w14:textId="77777777" w:rsidR="00DF4F1B" w:rsidRDefault="00DF4F1B" w:rsidP="00DF4F1B">
            <w:pPr>
              <w:pStyle w:val="TableParagraph"/>
              <w:numPr>
                <w:ilvl w:val="0"/>
                <w:numId w:val="31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5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54B1D725" w14:textId="77777777" w:rsidR="00DF4F1B" w:rsidRDefault="00DF4F1B" w:rsidP="00DF4F1B">
            <w:pPr>
              <w:pStyle w:val="TableParagraph"/>
              <w:numPr>
                <w:ilvl w:val="0"/>
                <w:numId w:val="31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6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4597786A" w14:textId="77777777" w:rsidR="00DF4F1B" w:rsidRDefault="00DF4F1B" w:rsidP="00DF4F1B">
            <w:pPr>
              <w:pStyle w:val="TableParagraph"/>
              <w:numPr>
                <w:ilvl w:val="0"/>
                <w:numId w:val="31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7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5EF34968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3653FEE3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4F6617B7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48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1AA8ABBD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49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50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1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</w:tbl>
    <w:p w14:paraId="19BE3F10" w14:textId="77777777" w:rsidR="00DF4F1B" w:rsidRPr="00DF4F1B" w:rsidRDefault="00DF4F1B" w:rsidP="00DF4F1B">
      <w:pPr>
        <w:spacing w:line="266" w:lineRule="auto"/>
        <w:rPr>
          <w:sz w:val="15"/>
          <w:lang w:val="ru-RU"/>
        </w:rPr>
        <w:sectPr w:rsidR="00DF4F1B" w:rsidRP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F07DEF" w14:paraId="6B1787E8" w14:textId="77777777" w:rsidTr="00EE1EFF">
        <w:trPr>
          <w:trHeight w:val="5135"/>
        </w:trPr>
        <w:tc>
          <w:tcPr>
            <w:tcW w:w="396" w:type="dxa"/>
          </w:tcPr>
          <w:p w14:paraId="3285FE63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5307" w:type="dxa"/>
          </w:tcPr>
          <w:p w14:paraId="597CF0E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14:paraId="2933D9E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53BBEB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20109B72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8282EE5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789BCFCB" w14:textId="77777777" w:rsidR="00DF4F1B" w:rsidRDefault="00DF4F1B" w:rsidP="00EE1EFF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Заполнение таблицы: группировка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 соотношением количества звуков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 (количество звуков равно количеству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букв, количество </w:t>
            </w:r>
            <w:r>
              <w:rPr>
                <w:w w:val="105"/>
                <w:sz w:val="15"/>
              </w:rPr>
              <w:t>звуков больше количества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букв);</w:t>
            </w:r>
          </w:p>
          <w:p w14:paraId="0C7F9F54" w14:textId="77777777" w:rsidR="00DF4F1B" w:rsidRDefault="00DF4F1B" w:rsidP="00EE1EFF">
            <w:pPr>
              <w:pStyle w:val="TableParagraph"/>
              <w:spacing w:before="4" w:line="266" w:lineRule="auto"/>
              <w:ind w:left="78" w:right="62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актуализируется способ определения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</w:tc>
        <w:tc>
          <w:tcPr>
            <w:tcW w:w="1068" w:type="dxa"/>
          </w:tcPr>
          <w:p w14:paraId="1710014E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5C0ED21E" w14:textId="77777777" w:rsidR="00DF4F1B" w:rsidRDefault="00DF4F1B" w:rsidP="00DF4F1B">
            <w:pPr>
              <w:pStyle w:val="TableParagraph"/>
              <w:numPr>
                <w:ilvl w:val="0"/>
                <w:numId w:val="30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2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3F9FBF5C" w14:textId="77777777" w:rsidR="00DF4F1B" w:rsidRDefault="00DF4F1B" w:rsidP="00DF4F1B">
            <w:pPr>
              <w:pStyle w:val="TableParagraph"/>
              <w:numPr>
                <w:ilvl w:val="0"/>
                <w:numId w:val="30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3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6E7D0CED" w14:textId="77777777" w:rsidR="00DF4F1B" w:rsidRDefault="00DF4F1B" w:rsidP="00DF4F1B">
            <w:pPr>
              <w:pStyle w:val="TableParagraph"/>
              <w:numPr>
                <w:ilvl w:val="0"/>
                <w:numId w:val="30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4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4E65DE80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3515BED3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1E4674D4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55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0FFCAA22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56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57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8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:rsidRPr="00EE1EFF" w14:paraId="040BC26A" w14:textId="77777777" w:rsidTr="00EE1EFF">
        <w:trPr>
          <w:trHeight w:val="5304"/>
        </w:trPr>
        <w:tc>
          <w:tcPr>
            <w:tcW w:w="396" w:type="dxa"/>
          </w:tcPr>
          <w:p w14:paraId="00C5B9E9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307" w:type="dxa"/>
          </w:tcPr>
          <w:p w14:paraId="3C79BF0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14:paraId="25A2C099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FC363FA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5DF691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6CEF676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5CD1F0AC" w14:textId="77777777" w:rsidR="00DF4F1B" w:rsidRDefault="00DF4F1B" w:rsidP="00EE1EFF">
            <w:pPr>
              <w:pStyle w:val="TableParagraph"/>
              <w:spacing w:before="64" w:line="266" w:lineRule="auto"/>
              <w:ind w:left="78" w:right="282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выполнение задания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систематизацию информации (записывать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порядке);</w:t>
            </w:r>
          </w:p>
          <w:p w14:paraId="7D0ACE39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выполнение практической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толковом словаре (отрабатывается в том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 умение использовать знание алфавита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ориентации в словаре);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</w:p>
          <w:p w14:paraId="22965573" w14:textId="77777777" w:rsidR="00DF4F1B" w:rsidRDefault="00DF4F1B" w:rsidP="00EE1EFF">
            <w:pPr>
              <w:pStyle w:val="TableParagraph"/>
              <w:spacing w:before="4" w:line="266" w:lineRule="auto"/>
              <w:ind w:left="78" w:right="567"/>
              <w:rPr>
                <w:sz w:val="15"/>
              </w:rPr>
            </w:pPr>
            <w:r>
              <w:rPr>
                <w:w w:val="105"/>
                <w:sz w:val="15"/>
              </w:rPr>
              <w:t>«Правильно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алфавиту» (отрабатывается умение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оценивать правильность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заданий);</w:t>
            </w:r>
          </w:p>
        </w:tc>
        <w:tc>
          <w:tcPr>
            <w:tcW w:w="1068" w:type="dxa"/>
          </w:tcPr>
          <w:p w14:paraId="7C58D040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763A1F48" w14:textId="77777777" w:rsidR="00DF4F1B" w:rsidRDefault="00DF4F1B" w:rsidP="00DF4F1B">
            <w:pPr>
              <w:pStyle w:val="TableParagraph"/>
              <w:numPr>
                <w:ilvl w:val="0"/>
                <w:numId w:val="29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9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2ECF0D0F" w14:textId="77777777" w:rsidR="00DF4F1B" w:rsidRDefault="00DF4F1B" w:rsidP="00DF4F1B">
            <w:pPr>
              <w:pStyle w:val="TableParagraph"/>
              <w:numPr>
                <w:ilvl w:val="0"/>
                <w:numId w:val="29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0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5834D4AF" w14:textId="77777777" w:rsidR="00DF4F1B" w:rsidRDefault="00DF4F1B" w:rsidP="00DF4F1B">
            <w:pPr>
              <w:pStyle w:val="TableParagraph"/>
              <w:numPr>
                <w:ilvl w:val="0"/>
                <w:numId w:val="29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1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7DD02E6A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3691877A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08072D9D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62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166D8ECB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63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64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5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</w:tbl>
    <w:p w14:paraId="522E069E" w14:textId="77777777" w:rsidR="00DF4F1B" w:rsidRPr="00DF4F1B" w:rsidRDefault="00DF4F1B" w:rsidP="00DF4F1B">
      <w:pPr>
        <w:spacing w:line="266" w:lineRule="auto"/>
        <w:rPr>
          <w:sz w:val="15"/>
          <w:lang w:val="ru-RU"/>
        </w:rPr>
        <w:sectPr w:rsidR="00DF4F1B" w:rsidRP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20F22774" w14:textId="77777777" w:rsidTr="00EE1EFF">
        <w:trPr>
          <w:trHeight w:val="5135"/>
        </w:trPr>
        <w:tc>
          <w:tcPr>
            <w:tcW w:w="396" w:type="dxa"/>
          </w:tcPr>
          <w:p w14:paraId="4AC0B862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5307" w:type="dxa"/>
          </w:tcPr>
          <w:p w14:paraId="5E6E7166" w14:textId="77777777" w:rsidR="00DF4F1B" w:rsidRDefault="00DF4F1B" w:rsidP="00EE1EFF">
            <w:pPr>
              <w:pStyle w:val="TableParagraph"/>
              <w:spacing w:before="64" w:line="266" w:lineRule="auto"/>
              <w:ind w:left="76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 переноса, абзаца (красной строки), пунктуационных знаков (в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14:paraId="4E01422D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154964F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451725FF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419848D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01FED1B2" w14:textId="77777777" w:rsidR="00DF4F1B" w:rsidRDefault="00DF4F1B" w:rsidP="00EE1EFF">
            <w:pPr>
              <w:pStyle w:val="TableParagraph"/>
              <w:spacing w:before="64" w:line="266" w:lineRule="auto"/>
              <w:ind w:left="78" w:right="2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«Звуки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 звуков речи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</w:tc>
        <w:tc>
          <w:tcPr>
            <w:tcW w:w="1068" w:type="dxa"/>
          </w:tcPr>
          <w:p w14:paraId="27BF3D2F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6E9AEB4C" w14:textId="77777777" w:rsidR="00DF4F1B" w:rsidRDefault="00DF4F1B" w:rsidP="00DF4F1B">
            <w:pPr>
              <w:pStyle w:val="TableParagraph"/>
              <w:numPr>
                <w:ilvl w:val="0"/>
                <w:numId w:val="28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6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4841AE6E" w14:textId="77777777" w:rsidR="00DF4F1B" w:rsidRDefault="00DF4F1B" w:rsidP="00DF4F1B">
            <w:pPr>
              <w:pStyle w:val="TableParagraph"/>
              <w:numPr>
                <w:ilvl w:val="0"/>
                <w:numId w:val="28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7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1ACD9A7D" w14:textId="77777777" w:rsidR="00DF4F1B" w:rsidRDefault="00DF4F1B" w:rsidP="00DF4F1B">
            <w:pPr>
              <w:pStyle w:val="TableParagraph"/>
              <w:numPr>
                <w:ilvl w:val="0"/>
                <w:numId w:val="28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8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5CAC6FCC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5E49BC66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4DCD8659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69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60A7D062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70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71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2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14:paraId="4454DCF4" w14:textId="77777777" w:rsidTr="00EE1EFF">
        <w:trPr>
          <w:trHeight w:val="333"/>
        </w:trPr>
        <w:tc>
          <w:tcPr>
            <w:tcW w:w="5703" w:type="dxa"/>
            <w:gridSpan w:val="2"/>
          </w:tcPr>
          <w:p w14:paraId="04E05D8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E714D27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9266" w:type="dxa"/>
            <w:gridSpan w:val="6"/>
          </w:tcPr>
          <w:p w14:paraId="4BA998B9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4400B12A" w14:textId="77777777" w:rsidTr="00EE1EFF">
        <w:trPr>
          <w:trHeight w:val="333"/>
        </w:trPr>
        <w:tc>
          <w:tcPr>
            <w:tcW w:w="15497" w:type="dxa"/>
            <w:gridSpan w:val="9"/>
          </w:tcPr>
          <w:p w14:paraId="06AD5E20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</w:tbl>
    <w:p w14:paraId="6999734B" w14:textId="77777777" w:rsidR="00DF4F1B" w:rsidRDefault="00DF4F1B" w:rsidP="00DF4F1B">
      <w:pPr>
        <w:rPr>
          <w:sz w:val="15"/>
        </w:rPr>
        <w:sectPr w:rsid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5D678C56" w14:textId="77777777" w:rsidTr="00EE1EFF">
        <w:trPr>
          <w:trHeight w:val="5135"/>
        </w:trPr>
        <w:tc>
          <w:tcPr>
            <w:tcW w:w="396" w:type="dxa"/>
          </w:tcPr>
          <w:p w14:paraId="3EE8F8AF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5307" w:type="dxa"/>
          </w:tcPr>
          <w:p w14:paraId="0A9935C2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14:paraId="32B0015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52FFA0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C9720A7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CCC7F29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1C370F3B" w14:textId="77777777" w:rsidR="00DF4F1B" w:rsidRDefault="00DF4F1B" w:rsidP="00EE1EFF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рисунками: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с опорой на рисунок и систему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14:paraId="074FFAEA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опознавать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  <w:p w14:paraId="2259AA7E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наблюдение за значением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14:paraId="64EE6230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 нахождение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68" w:type="dxa"/>
          </w:tcPr>
          <w:p w14:paraId="2839B10B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текущзий;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4849B229" w14:textId="77777777" w:rsidR="00DF4F1B" w:rsidRDefault="00DF4F1B" w:rsidP="00DF4F1B">
            <w:pPr>
              <w:pStyle w:val="TableParagraph"/>
              <w:numPr>
                <w:ilvl w:val="0"/>
                <w:numId w:val="27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3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4E44AD74" w14:textId="77777777" w:rsidR="00DF4F1B" w:rsidRDefault="00DF4F1B" w:rsidP="00DF4F1B">
            <w:pPr>
              <w:pStyle w:val="TableParagraph"/>
              <w:numPr>
                <w:ilvl w:val="0"/>
                <w:numId w:val="27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4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3BBF1DD2" w14:textId="77777777" w:rsidR="00DF4F1B" w:rsidRDefault="00DF4F1B" w:rsidP="00DF4F1B">
            <w:pPr>
              <w:pStyle w:val="TableParagraph"/>
              <w:numPr>
                <w:ilvl w:val="0"/>
                <w:numId w:val="27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5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2DE7E399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3413240C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5D5AB46D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76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7BC8B227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77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78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9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:rsidRPr="00EE1EFF" w14:paraId="20C45B6D" w14:textId="77777777" w:rsidTr="00EE1EFF">
        <w:trPr>
          <w:trHeight w:val="5135"/>
        </w:trPr>
        <w:tc>
          <w:tcPr>
            <w:tcW w:w="396" w:type="dxa"/>
          </w:tcPr>
          <w:p w14:paraId="687F96FB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307" w:type="dxa"/>
          </w:tcPr>
          <w:p w14:paraId="01D00FED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Выявление слов, значение которых требует уточнения.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14:paraId="25FFAA6D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C39DB55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A0448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4971405D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18BF0368" w14:textId="77777777" w:rsidR="00DF4F1B" w:rsidRDefault="00DF4F1B" w:rsidP="00EE1EFF">
            <w:pPr>
              <w:pStyle w:val="TableParagraph"/>
              <w:spacing w:before="64" w:line="266" w:lineRule="auto"/>
              <w:ind w:left="78" w:right="107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пяти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раньше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знал(а);</w:t>
            </w:r>
          </w:p>
          <w:p w14:paraId="72F27B87" w14:textId="77777777" w:rsidR="00DF4F1B" w:rsidRDefault="00DF4F1B" w:rsidP="00EE1EFF">
            <w:pPr>
              <w:pStyle w:val="TableParagraph"/>
              <w:spacing w:before="2" w:line="266" w:lineRule="auto"/>
              <w:ind w:left="78" w:right="6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один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из толкового словаря в учебнике,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второй отгадывает это слово, потом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меняются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ролями;</w:t>
            </w:r>
          </w:p>
          <w:p w14:paraId="5B79E693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составить кроссворд,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 слов — с помощью лексического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6E8F6B0B" w14:textId="77777777" w:rsidR="00DF4F1B" w:rsidRDefault="00DF4F1B" w:rsidP="00EE1EFF">
            <w:pPr>
              <w:pStyle w:val="TableParagraph"/>
              <w:spacing w:before="2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словарь учебника </w:t>
            </w:r>
            <w:r>
              <w:rPr>
                <w:w w:val="105"/>
                <w:sz w:val="15"/>
              </w:rPr>
              <w:t>определить, лексические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записаны;</w:t>
            </w:r>
          </w:p>
          <w:p w14:paraId="0F0A7671" w14:textId="77777777" w:rsidR="00DF4F1B" w:rsidRDefault="00DF4F1B" w:rsidP="00EE1EFF">
            <w:pPr>
              <w:pStyle w:val="TableParagraph"/>
              <w:spacing w:before="2" w:line="266" w:lineRule="auto"/>
              <w:ind w:left="78" w:right="6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рисунками, на которых изображены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корень,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иголки, кисть: с опорой на рисунки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объяснить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68" w:type="dxa"/>
          </w:tcPr>
          <w:p w14:paraId="1F6E80D4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6D510C32" w14:textId="77777777" w:rsidR="00DF4F1B" w:rsidRDefault="00DF4F1B" w:rsidP="00DF4F1B">
            <w:pPr>
              <w:pStyle w:val="TableParagraph"/>
              <w:numPr>
                <w:ilvl w:val="0"/>
                <w:numId w:val="26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0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594DC96E" w14:textId="77777777" w:rsidR="00DF4F1B" w:rsidRDefault="00DF4F1B" w:rsidP="00DF4F1B">
            <w:pPr>
              <w:pStyle w:val="TableParagraph"/>
              <w:numPr>
                <w:ilvl w:val="0"/>
                <w:numId w:val="26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1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18357720" w14:textId="77777777" w:rsidR="00DF4F1B" w:rsidRDefault="00DF4F1B" w:rsidP="00DF4F1B">
            <w:pPr>
              <w:pStyle w:val="TableParagraph"/>
              <w:numPr>
                <w:ilvl w:val="0"/>
                <w:numId w:val="26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2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5627CB42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4FAD8B80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4FCD9640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83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1D09EC8B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84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85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6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</w:tbl>
    <w:p w14:paraId="27F430A7" w14:textId="77777777" w:rsidR="00DF4F1B" w:rsidRPr="00781FEA" w:rsidRDefault="00DF4F1B" w:rsidP="00DF4F1B">
      <w:pPr>
        <w:spacing w:line="266" w:lineRule="auto"/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3CD9FB7C" w14:textId="77777777" w:rsidTr="00EE1EFF">
        <w:trPr>
          <w:trHeight w:val="5183"/>
        </w:trPr>
        <w:tc>
          <w:tcPr>
            <w:tcW w:w="396" w:type="dxa"/>
          </w:tcPr>
          <w:p w14:paraId="5DFB3827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307" w:type="dxa"/>
          </w:tcPr>
          <w:p w14:paraId="09A626E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14:paraId="46304E7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63F8C3D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EF3EBE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EAE04C3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34F992BE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657F5E0F" w14:textId="77777777" w:rsidR="00DF4F1B" w:rsidRDefault="00DF4F1B" w:rsidP="00EE1EFF">
            <w:pPr>
              <w:pStyle w:val="TableParagraph"/>
              <w:spacing w:before="2" w:line="266" w:lineRule="auto"/>
              <w:ind w:left="78" w:right="8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составление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14:paraId="624859E3" w14:textId="77777777" w:rsidR="00DF4F1B" w:rsidRDefault="00DF4F1B" w:rsidP="00EE1EFF">
            <w:pPr>
              <w:pStyle w:val="TableParagraph"/>
              <w:spacing w:before="2" w:line="266" w:lineRule="auto"/>
              <w:ind w:left="78" w:right="2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 учебника многозначных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выписывание словарной статьи в тетрадь;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подобрать примеры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к каждому из значений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многозначного слова — можно составлять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книгах;</w:t>
            </w:r>
          </w:p>
        </w:tc>
        <w:tc>
          <w:tcPr>
            <w:tcW w:w="1068" w:type="dxa"/>
          </w:tcPr>
          <w:p w14:paraId="0CAD3DA6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6D22B729" w14:textId="77777777" w:rsidR="00DF4F1B" w:rsidRDefault="00DF4F1B" w:rsidP="00DF4F1B">
            <w:pPr>
              <w:pStyle w:val="TableParagraph"/>
              <w:numPr>
                <w:ilvl w:val="0"/>
                <w:numId w:val="25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7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67D98007" w14:textId="77777777" w:rsidR="00DF4F1B" w:rsidRDefault="00DF4F1B" w:rsidP="00DF4F1B">
            <w:pPr>
              <w:pStyle w:val="TableParagraph"/>
              <w:numPr>
                <w:ilvl w:val="0"/>
                <w:numId w:val="25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8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1E11682F" w14:textId="77777777" w:rsidR="00DF4F1B" w:rsidRDefault="00DF4F1B" w:rsidP="00DF4F1B">
            <w:pPr>
              <w:pStyle w:val="TableParagraph"/>
              <w:numPr>
                <w:ilvl w:val="0"/>
                <w:numId w:val="25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9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1CD68C2C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6DCC3731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4E6E5061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90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790E838F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91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92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3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  <w:tr w:rsidR="00DF4F1B" w:rsidRPr="00EE1EFF" w14:paraId="078E0B97" w14:textId="77777777" w:rsidTr="00EE1EFF">
        <w:trPr>
          <w:trHeight w:val="5268"/>
        </w:trPr>
        <w:tc>
          <w:tcPr>
            <w:tcW w:w="396" w:type="dxa"/>
          </w:tcPr>
          <w:p w14:paraId="1191ABAD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307" w:type="dxa"/>
          </w:tcPr>
          <w:p w14:paraId="1C73C758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14:paraId="20B336FD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6514E5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83755EB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DE7EAF2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152CFFD6" w14:textId="77777777" w:rsidR="00DF4F1B" w:rsidRDefault="00DF4F1B" w:rsidP="00EE1EFF">
            <w:pPr>
              <w:pStyle w:val="TableParagraph"/>
              <w:spacing w:before="64" w:line="266" w:lineRule="auto"/>
              <w:ind w:left="78" w:right="26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словами, имеющими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противоположное значение (антонимами).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 лексического значения слов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антонимов;</w:t>
            </w:r>
          </w:p>
          <w:p w14:paraId="7A5F77E0" w14:textId="77777777" w:rsidR="00DF4F1B" w:rsidRDefault="00DF4F1B" w:rsidP="00EE1EFF">
            <w:pPr>
              <w:pStyle w:val="TableParagraph"/>
              <w:spacing w:before="3" w:line="266" w:lineRule="auto"/>
              <w:ind w:left="78" w:right="6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Дидактическая </w:t>
            </w:r>
            <w:r>
              <w:rPr>
                <w:w w:val="105"/>
                <w:sz w:val="15"/>
              </w:rPr>
              <w:t>игра «Назови слово,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противоположное по значению»;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словам;</w:t>
            </w:r>
          </w:p>
          <w:p w14:paraId="3B86C2FD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антонимов;</w:t>
            </w:r>
          </w:p>
          <w:p w14:paraId="3BF32C11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анализ уместности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слов в предложениях,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случаи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неудачного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</w:tc>
        <w:tc>
          <w:tcPr>
            <w:tcW w:w="1068" w:type="dxa"/>
          </w:tcPr>
          <w:p w14:paraId="7AEE5EF1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25BD2A6E" w14:textId="77777777" w:rsidR="00DF4F1B" w:rsidRDefault="00DF4F1B" w:rsidP="00DF4F1B">
            <w:pPr>
              <w:pStyle w:val="TableParagraph"/>
              <w:numPr>
                <w:ilvl w:val="0"/>
                <w:numId w:val="24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4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65118092" w14:textId="77777777" w:rsidR="00DF4F1B" w:rsidRDefault="00DF4F1B" w:rsidP="00DF4F1B">
            <w:pPr>
              <w:pStyle w:val="TableParagraph"/>
              <w:numPr>
                <w:ilvl w:val="0"/>
                <w:numId w:val="24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5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  <w:p w14:paraId="6B7E4D3C" w14:textId="77777777" w:rsidR="00DF4F1B" w:rsidRDefault="00DF4F1B" w:rsidP="00DF4F1B">
            <w:pPr>
              <w:pStyle w:val="TableParagraph"/>
              <w:numPr>
                <w:ilvl w:val="0"/>
                <w:numId w:val="24"/>
              </w:numPr>
              <w:tabs>
                <w:tab w:val="left" w:pos="199"/>
              </w:tabs>
              <w:spacing w:before="3" w:line="266" w:lineRule="auto"/>
              <w:ind w:right="58" w:firstLine="0"/>
              <w:rPr>
                <w:sz w:val="15"/>
              </w:rPr>
            </w:pPr>
            <w:r>
              <w:rPr>
                <w:w w:val="105"/>
                <w:sz w:val="15"/>
              </w:rPr>
              <w:t>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96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6765DBB9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49AB3BD2" w14:textId="77777777" w:rsidR="00DF4F1B" w:rsidRDefault="00DF4F1B" w:rsidP="00EE1EFF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4922CB8B" w14:textId="77777777" w:rsidR="00DF4F1B" w:rsidRDefault="00DF4F1B" w:rsidP="00EE1EFF">
            <w:pPr>
              <w:pStyle w:val="TableParagraph"/>
              <w:spacing w:before="20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97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56E76EAF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школы: </w:t>
            </w:r>
            <w:hyperlink r:id="rId98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6.Сетевое сообщество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педагогов: </w:t>
            </w:r>
            <w:hyperlink r:id="rId99">
              <w:r>
                <w:rPr>
                  <w:spacing w:val="-1"/>
                  <w:w w:val="105"/>
                  <w:sz w:val="15"/>
                </w:rPr>
                <w:t>http://rusedu.net</w:t>
              </w:r>
            </w:hyperlink>
            <w:r>
              <w:rPr>
                <w:w w:val="105"/>
                <w:sz w:val="15"/>
              </w:rPr>
              <w:t xml:space="preserve"> 7.Учитель портал: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0">
              <w:r>
                <w:rPr>
                  <w:w w:val="105"/>
                  <w:sz w:val="15"/>
                </w:rPr>
                <w:t>http://www.uchportal.ru</w:t>
              </w:r>
            </w:hyperlink>
          </w:p>
        </w:tc>
      </w:tr>
    </w:tbl>
    <w:p w14:paraId="6F5F556D" w14:textId="77777777" w:rsidR="00DF4F1B" w:rsidRPr="00781FEA" w:rsidRDefault="00DF4F1B" w:rsidP="00DF4F1B">
      <w:pPr>
        <w:spacing w:line="266" w:lineRule="auto"/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14:paraId="0AF2EC36" w14:textId="77777777" w:rsidTr="00EE1EFF">
        <w:trPr>
          <w:trHeight w:val="333"/>
        </w:trPr>
        <w:tc>
          <w:tcPr>
            <w:tcW w:w="5703" w:type="dxa"/>
            <w:gridSpan w:val="2"/>
          </w:tcPr>
          <w:p w14:paraId="375D31EE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D5150B4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266" w:type="dxa"/>
            <w:gridSpan w:val="6"/>
          </w:tcPr>
          <w:p w14:paraId="0391C9AF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0A86EE9D" w14:textId="77777777" w:rsidTr="00EE1EFF">
        <w:trPr>
          <w:trHeight w:val="333"/>
        </w:trPr>
        <w:tc>
          <w:tcPr>
            <w:tcW w:w="15497" w:type="dxa"/>
            <w:gridSpan w:val="9"/>
          </w:tcPr>
          <w:p w14:paraId="245C787C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(морфемика)</w:t>
            </w:r>
          </w:p>
        </w:tc>
      </w:tr>
      <w:tr w:rsidR="00DF4F1B" w:rsidRPr="00EE1EFF" w14:paraId="514395A2" w14:textId="77777777" w:rsidTr="00EE1EFF">
        <w:trPr>
          <w:trHeight w:val="4367"/>
        </w:trPr>
        <w:tc>
          <w:tcPr>
            <w:tcW w:w="396" w:type="dxa"/>
          </w:tcPr>
          <w:p w14:paraId="757CAE09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307" w:type="dxa"/>
          </w:tcPr>
          <w:p w14:paraId="4B2D8787" w14:textId="77777777" w:rsidR="00DF4F1B" w:rsidRDefault="00DF4F1B" w:rsidP="00EE1EFF">
            <w:pPr>
              <w:pStyle w:val="TableParagraph"/>
              <w:spacing w:before="64" w:line="266" w:lineRule="auto"/>
              <w:ind w:left="76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 однокоренных (родственных) слов. Различение однокоренных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и синонимов, однокоренных слов и слов с омонимичными корнями.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14:paraId="2CB5346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EA88F57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638FC55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D934293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356DC750" w14:textId="77777777" w:rsidR="00DF4F1B" w:rsidRDefault="00DF4F1B" w:rsidP="00EE1EFF">
            <w:pPr>
              <w:pStyle w:val="TableParagraph"/>
              <w:spacing w:before="64" w:line="266" w:lineRule="auto"/>
              <w:ind w:left="78" w:right="85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языковым материалом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рисунками: сопоставление значений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 родственных слов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 речевой опыт и рисунки,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предположений о сходстве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помощью которого можно объяснить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 всех родственных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 учителем приёма развёрнутого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толкования слова как способа определения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 значений родственных слов.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«корень»,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«однокоренные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 предложенных в учебнике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  <w:p w14:paraId="4F840D98" w14:textId="77777777" w:rsidR="00DF4F1B" w:rsidRDefault="00DF4F1B" w:rsidP="00EE1EFF">
            <w:pPr>
              <w:pStyle w:val="TableParagraph"/>
              <w:spacing w:before="9" w:line="266" w:lineRule="auto"/>
              <w:ind w:left="78" w:right="7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 составление алгоритма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  <w:p w14:paraId="180A6FA4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решении практических задач по выделению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  <w:p w14:paraId="63699DE0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предложенного набора слов слова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корнем;</w:t>
            </w:r>
          </w:p>
        </w:tc>
        <w:tc>
          <w:tcPr>
            <w:tcW w:w="1068" w:type="dxa"/>
          </w:tcPr>
          <w:p w14:paraId="65DA7629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</w:p>
        </w:tc>
        <w:tc>
          <w:tcPr>
            <w:tcW w:w="1945" w:type="dxa"/>
          </w:tcPr>
          <w:p w14:paraId="08F3F04B" w14:textId="77777777" w:rsidR="00DF4F1B" w:rsidRDefault="00DF4F1B" w:rsidP="00EE1EFF">
            <w:pPr>
              <w:pStyle w:val="TableParagraph"/>
              <w:spacing w:before="64" w:line="266" w:lineRule="auto"/>
              <w:ind w:left="80" w:right="52"/>
              <w:rPr>
                <w:sz w:val="15"/>
              </w:rPr>
            </w:pPr>
            <w:r>
              <w:rPr>
                <w:w w:val="105"/>
                <w:sz w:val="15"/>
              </w:rPr>
              <w:t>3.Социальная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1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11562838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31519DF3" w14:textId="77777777" w:rsidR="00DF4F1B" w:rsidRDefault="00DF4F1B" w:rsidP="00EE1EFF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23253032" w14:textId="77777777" w:rsidR="00DF4F1B" w:rsidRDefault="00DF4F1B" w:rsidP="00EE1EFF">
            <w:pPr>
              <w:pStyle w:val="TableParagraph"/>
              <w:spacing w:before="19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102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64B6BB7D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школы: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03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</w:p>
        </w:tc>
      </w:tr>
      <w:tr w:rsidR="00DF4F1B" w:rsidRPr="00EE1EFF" w14:paraId="1159E2AA" w14:textId="77777777" w:rsidTr="00EE1EFF">
        <w:trPr>
          <w:trHeight w:val="3791"/>
        </w:trPr>
        <w:tc>
          <w:tcPr>
            <w:tcW w:w="396" w:type="dxa"/>
          </w:tcPr>
          <w:p w14:paraId="28D03EEC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307" w:type="dxa"/>
          </w:tcPr>
          <w:p w14:paraId="580A99C2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Окончание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14:paraId="29B97FE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C6C348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E29068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6ED1655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07E7CE4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изменением формы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с текстом, в котором встречаются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 одного и того же слова: поиск форм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части, которой различаются формы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(изменяемой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14:paraId="4F8A11A4" w14:textId="77777777" w:rsidR="00DF4F1B" w:rsidRDefault="00DF4F1B" w:rsidP="00EE1EFF">
            <w:pPr>
              <w:pStyle w:val="TableParagraph"/>
              <w:spacing w:before="4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Работа с понятием «окончание»: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предложенного в учебнике определения;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«Как различать разные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и формы одного и того же слова?»;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изменение слова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 в учебнике образцу,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окончания;</w:t>
            </w:r>
          </w:p>
          <w:p w14:paraId="7ED3A01C" w14:textId="77777777" w:rsidR="00DF4F1B" w:rsidRDefault="00DF4F1B" w:rsidP="00EE1EFF">
            <w:pPr>
              <w:pStyle w:val="TableParagraph"/>
              <w:spacing w:before="5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</w:p>
          <w:p w14:paraId="17B242B8" w14:textId="77777777" w:rsidR="00DF4F1B" w:rsidRDefault="00DF4F1B" w:rsidP="00EE1EFF">
            <w:pPr>
              <w:pStyle w:val="TableParagraph"/>
              <w:spacing w:before="20" w:line="266" w:lineRule="auto"/>
              <w:ind w:left="78" w:right="219"/>
              <w:rPr>
                <w:sz w:val="15"/>
              </w:rPr>
            </w:pPr>
            <w:r>
              <w:rPr>
                <w:w w:val="105"/>
                <w:sz w:val="15"/>
              </w:rPr>
              <w:t>«Помоги сверстнику из другой страны,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начавшему учить русский язык, исправить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(ошибки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форме);</w:t>
            </w:r>
          </w:p>
        </w:tc>
        <w:tc>
          <w:tcPr>
            <w:tcW w:w="1068" w:type="dxa"/>
          </w:tcPr>
          <w:p w14:paraId="2CB639BA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65D166D7" w14:textId="77777777" w:rsidR="00DF4F1B" w:rsidRDefault="00DF4F1B" w:rsidP="00EE1EFF">
            <w:pPr>
              <w:pStyle w:val="TableParagraph"/>
              <w:spacing w:before="64" w:line="266" w:lineRule="auto"/>
              <w:ind w:left="80" w:right="52"/>
              <w:rPr>
                <w:sz w:val="15"/>
              </w:rPr>
            </w:pPr>
            <w:r>
              <w:rPr>
                <w:w w:val="105"/>
                <w:sz w:val="15"/>
              </w:rPr>
              <w:t>3.Социальная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4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2D6330E1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5156FB5C" w14:textId="77777777" w:rsidR="00DF4F1B" w:rsidRDefault="00DF4F1B" w:rsidP="00EE1EFF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10F5C72D" w14:textId="77777777" w:rsidR="00DF4F1B" w:rsidRDefault="00DF4F1B" w:rsidP="00EE1EFF">
            <w:pPr>
              <w:pStyle w:val="TableParagraph"/>
              <w:spacing w:before="19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105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3FE6B927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школы: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06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</w:p>
        </w:tc>
      </w:tr>
    </w:tbl>
    <w:p w14:paraId="405950E6" w14:textId="77777777" w:rsidR="00DF4F1B" w:rsidRPr="00781FEA" w:rsidRDefault="00DF4F1B" w:rsidP="00DF4F1B">
      <w:pPr>
        <w:spacing w:line="266" w:lineRule="auto"/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23CA9EA4" w14:textId="77777777" w:rsidTr="00EE1EFF">
        <w:trPr>
          <w:trHeight w:val="4751"/>
        </w:trPr>
        <w:tc>
          <w:tcPr>
            <w:tcW w:w="396" w:type="dxa"/>
          </w:tcPr>
          <w:p w14:paraId="3D8169C9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307" w:type="dxa"/>
          </w:tcPr>
          <w:p w14:paraId="28C422E1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Суффикс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14:paraId="077AE9E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116D214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22A2AE7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560C9107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3B24AC69" w14:textId="77777777" w:rsidR="00DF4F1B" w:rsidRDefault="00DF4F1B" w:rsidP="00EE1EFF">
            <w:pPr>
              <w:pStyle w:val="TableParagraph"/>
              <w:spacing w:before="64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слов и выявление различий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(среди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гора, горка, горочка, горный, гористый);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образованием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помощью суффиксов, </w:t>
            </w:r>
            <w:r>
              <w:rPr>
                <w:w w:val="105"/>
                <w:sz w:val="15"/>
              </w:rPr>
              <w:t>выделение суффиксов,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помощью которых образованы слова,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предположений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суффиксов;</w:t>
            </w:r>
          </w:p>
          <w:p w14:paraId="08F6FD15" w14:textId="77777777" w:rsidR="00DF4F1B" w:rsidRDefault="00DF4F1B" w:rsidP="00EE1EFF">
            <w:pPr>
              <w:pStyle w:val="TableParagraph"/>
              <w:spacing w:before="7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поиск среди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одинаковыми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суффиксами;</w:t>
            </w:r>
          </w:p>
          <w:p w14:paraId="0657C64E" w14:textId="77777777" w:rsidR="00DF4F1B" w:rsidRDefault="00DF4F1B" w:rsidP="00EE1EFF">
            <w:pPr>
              <w:pStyle w:val="TableParagraph"/>
              <w:spacing w:before="2" w:line="266" w:lineRule="auto"/>
              <w:ind w:left="78" w:right="1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 задание: наблюдение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синонимией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суффиксов;</w:t>
            </w:r>
          </w:p>
          <w:p w14:paraId="705F503C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образованием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приставок,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которых образованы слова,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предположений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приставок;</w:t>
            </w:r>
          </w:p>
          <w:p w14:paraId="13960CF4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таблицей: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указанными в таблице суффиксами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приставками;</w:t>
            </w:r>
          </w:p>
        </w:tc>
        <w:tc>
          <w:tcPr>
            <w:tcW w:w="1068" w:type="dxa"/>
          </w:tcPr>
          <w:p w14:paraId="7E7BA98E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6924A046" w14:textId="77777777" w:rsidR="00DF4F1B" w:rsidRDefault="00DF4F1B" w:rsidP="00EE1EFF">
            <w:pPr>
              <w:pStyle w:val="TableParagraph"/>
              <w:spacing w:before="64" w:line="266" w:lineRule="auto"/>
              <w:ind w:left="80" w:right="52"/>
              <w:rPr>
                <w:sz w:val="15"/>
              </w:rPr>
            </w:pPr>
            <w:r>
              <w:rPr>
                <w:w w:val="105"/>
                <w:sz w:val="15"/>
              </w:rPr>
              <w:t>3.Социальная сеть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работников образования: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07">
              <w:r>
                <w:rPr>
                  <w:spacing w:val="-1"/>
                  <w:w w:val="105"/>
                  <w:sz w:val="15"/>
                </w:rPr>
                <w:t>http://nsportal.ru/nachalnaya</w:t>
              </w:r>
            </w:hyperlink>
          </w:p>
          <w:p w14:paraId="3D2588A7" w14:textId="77777777" w:rsidR="00DF4F1B" w:rsidRDefault="00DF4F1B" w:rsidP="00EE1EFF">
            <w:pPr>
              <w:pStyle w:val="TableParagraph"/>
              <w:spacing w:before="2" w:line="266" w:lineRule="auto"/>
              <w:ind w:left="80" w:right="1010"/>
              <w:rPr>
                <w:sz w:val="15"/>
              </w:rPr>
            </w:pPr>
            <w:r>
              <w:rPr>
                <w:w w:val="105"/>
                <w:sz w:val="15"/>
              </w:rPr>
              <w:t>-shkola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4.Фестиваль</w:t>
            </w:r>
          </w:p>
          <w:p w14:paraId="63F845BC" w14:textId="77777777" w:rsidR="00DF4F1B" w:rsidRDefault="00DF4F1B" w:rsidP="00EE1EFF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педагогических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идей</w:t>
            </w:r>
          </w:p>
          <w:p w14:paraId="469819AF" w14:textId="77777777" w:rsidR="00DF4F1B" w:rsidRDefault="00DF4F1B" w:rsidP="00EE1EFF">
            <w:pPr>
              <w:pStyle w:val="TableParagraph"/>
              <w:spacing w:before="19" w:line="266" w:lineRule="auto"/>
              <w:ind w:left="80" w:right="141"/>
              <w:rPr>
                <w:sz w:val="15"/>
              </w:rPr>
            </w:pPr>
            <w:r>
              <w:rPr>
                <w:w w:val="105"/>
                <w:sz w:val="15"/>
              </w:rPr>
              <w:t>«Открытый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урок»:</w:t>
            </w:r>
            <w:hyperlink r:id="rId108">
              <w:r>
                <w:rPr>
                  <w:spacing w:val="-1"/>
                  <w:w w:val="105"/>
                  <w:sz w:val="15"/>
                </w:rPr>
                <w:t>http://festival.1septe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mber.ru</w:t>
            </w:r>
          </w:p>
          <w:p w14:paraId="541E26FD" w14:textId="77777777" w:rsidR="00DF4F1B" w:rsidRDefault="00DF4F1B" w:rsidP="00EE1EFF">
            <w:pPr>
              <w:pStyle w:val="TableParagraph"/>
              <w:spacing w:before="2" w:line="266" w:lineRule="auto"/>
              <w:ind w:left="80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5.Методические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пособия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рабочие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учителям начальной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школы: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109">
              <w:r>
                <w:rPr>
                  <w:spacing w:val="-1"/>
                  <w:w w:val="105"/>
                  <w:sz w:val="15"/>
                </w:rPr>
                <w:t>http://nachalka.com</w:t>
              </w:r>
            </w:hyperlink>
          </w:p>
        </w:tc>
      </w:tr>
      <w:tr w:rsidR="00DF4F1B" w14:paraId="656A3FEA" w14:textId="77777777" w:rsidTr="00EE1EFF">
        <w:trPr>
          <w:trHeight w:val="333"/>
        </w:trPr>
        <w:tc>
          <w:tcPr>
            <w:tcW w:w="5703" w:type="dxa"/>
            <w:gridSpan w:val="2"/>
          </w:tcPr>
          <w:p w14:paraId="2F34AE2E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130AE1D2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9266" w:type="dxa"/>
            <w:gridSpan w:val="6"/>
          </w:tcPr>
          <w:p w14:paraId="2385F73A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2BB85E90" w14:textId="77777777" w:rsidTr="00EE1EFF">
        <w:trPr>
          <w:trHeight w:val="333"/>
        </w:trPr>
        <w:tc>
          <w:tcPr>
            <w:tcW w:w="15497" w:type="dxa"/>
            <w:gridSpan w:val="9"/>
          </w:tcPr>
          <w:p w14:paraId="3822D7AA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DF4F1B" w:rsidRPr="00EE1EFF" w14:paraId="3C292B46" w14:textId="77777777" w:rsidTr="00EE1EFF">
        <w:trPr>
          <w:trHeight w:val="3214"/>
        </w:trPr>
        <w:tc>
          <w:tcPr>
            <w:tcW w:w="396" w:type="dxa"/>
          </w:tcPr>
          <w:p w14:paraId="5B1090EE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307" w:type="dxa"/>
          </w:tcPr>
          <w:p w14:paraId="2594D367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</w:p>
          <w:p w14:paraId="597EE132" w14:textId="77777777" w:rsidR="00DF4F1B" w:rsidRDefault="00DF4F1B" w:rsidP="00EE1EFF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«что?»),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14:paraId="73921FA4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47D4C6A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48D68422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897E969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26E251EA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 обозначают, на 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</w:p>
          <w:p w14:paraId="536D3FA5" w14:textId="77777777" w:rsidR="00DF4F1B" w:rsidRDefault="00DF4F1B" w:rsidP="00EE1EF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«имя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существительное»;</w:t>
            </w:r>
          </w:p>
          <w:p w14:paraId="212F7B47" w14:textId="77777777" w:rsidR="00DF4F1B" w:rsidRDefault="00DF4F1B" w:rsidP="00EE1EFF">
            <w:pPr>
              <w:pStyle w:val="TableParagraph"/>
              <w:spacing w:before="20" w:line="266" w:lineRule="auto"/>
              <w:ind w:left="78" w:right="604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распределение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 на две группы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отвечают:«что?»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«кто?»;</w:t>
            </w:r>
          </w:p>
          <w:p w14:paraId="35992092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  <w:p w14:paraId="4E834958" w14:textId="77777777" w:rsidR="00DF4F1B" w:rsidRDefault="00DF4F1B" w:rsidP="00EE1EFF">
            <w:pPr>
              <w:pStyle w:val="TableParagraph"/>
              <w:spacing w:before="2" w:line="266" w:lineRule="auto"/>
              <w:ind w:left="78" w:right="388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заданным основаниям </w:t>
            </w:r>
            <w:r>
              <w:rPr>
                <w:w w:val="105"/>
                <w:sz w:val="15"/>
              </w:rPr>
              <w:t>(например, слова,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называющие явления природы, черты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  <w:p w14:paraId="1DA199AD" w14:textId="77777777" w:rsidR="00DF4F1B" w:rsidRDefault="00DF4F1B" w:rsidP="00EE1EFF">
            <w:pPr>
              <w:pStyle w:val="TableParagraph"/>
              <w:spacing w:before="2" w:line="266" w:lineRule="auto"/>
              <w:ind w:left="78" w:right="2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 задание: выявление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68" w:type="dxa"/>
          </w:tcPr>
          <w:p w14:paraId="5B913A1E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6D6F7A8B" w14:textId="77777777" w:rsidR="00DF4F1B" w:rsidRDefault="00DF4F1B" w:rsidP="00DF4F1B">
            <w:pPr>
              <w:pStyle w:val="TableParagraph"/>
              <w:numPr>
                <w:ilvl w:val="0"/>
                <w:numId w:val="23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0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68BD2B0B" w14:textId="77777777" w:rsidR="00DF4F1B" w:rsidRDefault="00DF4F1B" w:rsidP="00DF4F1B">
            <w:pPr>
              <w:pStyle w:val="TableParagraph"/>
              <w:numPr>
                <w:ilvl w:val="0"/>
                <w:numId w:val="23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1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</w:tc>
      </w:tr>
    </w:tbl>
    <w:p w14:paraId="126DF3F3" w14:textId="77777777" w:rsidR="00DF4F1B" w:rsidRPr="00781FEA" w:rsidRDefault="00DF4F1B" w:rsidP="00DF4F1B">
      <w:pPr>
        <w:spacing w:line="266" w:lineRule="auto"/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32F36C3B" w14:textId="77777777" w:rsidTr="00EE1EFF">
        <w:trPr>
          <w:trHeight w:val="3214"/>
        </w:trPr>
        <w:tc>
          <w:tcPr>
            <w:tcW w:w="396" w:type="dxa"/>
          </w:tcPr>
          <w:p w14:paraId="1F346AC0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5307" w:type="dxa"/>
          </w:tcPr>
          <w:p w14:paraId="38F00771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Глагол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14:paraId="6B5A3CA9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FD60B96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18784C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56FDE045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64919B52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 обозначают, на 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</w:p>
          <w:p w14:paraId="410073FA" w14:textId="77777777" w:rsidR="00DF4F1B" w:rsidRDefault="00DF4F1B" w:rsidP="00EE1EF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«глагол»;</w:t>
            </w:r>
          </w:p>
          <w:p w14:paraId="496E19D5" w14:textId="77777777" w:rsidR="00DF4F1B" w:rsidRDefault="00DF4F1B" w:rsidP="00EE1EFF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 в зависимости от того, на какой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отвечают: «что делать?» или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сделать?»;</w:t>
            </w:r>
          </w:p>
          <w:p w14:paraId="1FE1DC51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лексическим значением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 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 они движение или чувства;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выписать из набора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  <w:p w14:paraId="36CDE465" w14:textId="77777777" w:rsidR="00DF4F1B" w:rsidRDefault="00DF4F1B" w:rsidP="00EE1EFF">
            <w:pPr>
              <w:pStyle w:val="TableParagraph"/>
              <w:spacing w:before="4" w:line="266" w:lineRule="auto"/>
              <w:ind w:left="78" w:right="672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глаголов;</w:t>
            </w:r>
          </w:p>
        </w:tc>
        <w:tc>
          <w:tcPr>
            <w:tcW w:w="1068" w:type="dxa"/>
          </w:tcPr>
          <w:p w14:paraId="13BFCFC9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4093045F" w14:textId="77777777" w:rsidR="00DF4F1B" w:rsidRDefault="00DF4F1B" w:rsidP="00DF4F1B">
            <w:pPr>
              <w:pStyle w:val="TableParagraph"/>
              <w:numPr>
                <w:ilvl w:val="0"/>
                <w:numId w:val="22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2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631B8CBF" w14:textId="77777777" w:rsidR="00DF4F1B" w:rsidRDefault="00DF4F1B" w:rsidP="00DF4F1B">
            <w:pPr>
              <w:pStyle w:val="TableParagraph"/>
              <w:numPr>
                <w:ilvl w:val="0"/>
                <w:numId w:val="22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3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</w:tc>
      </w:tr>
      <w:tr w:rsidR="00DF4F1B" w:rsidRPr="00EE1EFF" w14:paraId="28F0A844" w14:textId="77777777" w:rsidTr="00EE1EFF">
        <w:trPr>
          <w:trHeight w:val="3022"/>
        </w:trPr>
        <w:tc>
          <w:tcPr>
            <w:tcW w:w="396" w:type="dxa"/>
          </w:tcPr>
          <w:p w14:paraId="3F8BDC0A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307" w:type="dxa"/>
          </w:tcPr>
          <w:p w14:paraId="738545D8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</w:p>
          <w:p w14:paraId="5AD563FB" w14:textId="77777777" w:rsidR="00DF4F1B" w:rsidRDefault="00DF4F1B" w:rsidP="00EE1EFF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«какая?»,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«какое?»,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14:paraId="47697F68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35498FD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220543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D4BC0C3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2E2EB934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 обозначают, на 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</w:p>
          <w:p w14:paraId="5183DADA" w14:textId="77777777" w:rsidR="00DF4F1B" w:rsidRDefault="00DF4F1B" w:rsidP="00EE1EF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«имя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прилагательное»;</w:t>
            </w:r>
          </w:p>
          <w:p w14:paraId="4A6FCAAA" w14:textId="77777777" w:rsidR="00DF4F1B" w:rsidRDefault="00DF4F1B" w:rsidP="00EE1EFF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распределение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отвечают:«какой?»,</w:t>
            </w:r>
          </w:p>
          <w:p w14:paraId="3DBEC40F" w14:textId="77777777" w:rsidR="00DF4F1B" w:rsidRDefault="00DF4F1B" w:rsidP="00EE1EF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«какое?»,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«какая?»;</w:t>
            </w:r>
          </w:p>
          <w:p w14:paraId="5A74474B" w14:textId="77777777" w:rsidR="00DF4F1B" w:rsidRDefault="00DF4F1B" w:rsidP="00EE1EFF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прилагательных;</w:t>
            </w:r>
          </w:p>
          <w:p w14:paraId="39DFEBE7" w14:textId="77777777" w:rsidR="00DF4F1B" w:rsidRDefault="00DF4F1B" w:rsidP="00EE1EFF">
            <w:pPr>
              <w:pStyle w:val="TableParagraph"/>
              <w:spacing w:before="2" w:line="266" w:lineRule="auto"/>
              <w:ind w:left="78" w:right="2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 задание: выявление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общего признака группы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прилагательных;</w:t>
            </w:r>
          </w:p>
          <w:p w14:paraId="5E69C6B9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прилагательных;</w:t>
            </w:r>
          </w:p>
        </w:tc>
        <w:tc>
          <w:tcPr>
            <w:tcW w:w="1068" w:type="dxa"/>
          </w:tcPr>
          <w:p w14:paraId="1AF97DD4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705CE097" w14:textId="77777777" w:rsidR="00DF4F1B" w:rsidRDefault="00DF4F1B" w:rsidP="00DF4F1B">
            <w:pPr>
              <w:pStyle w:val="TableParagraph"/>
              <w:numPr>
                <w:ilvl w:val="0"/>
                <w:numId w:val="21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4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3620F200" w14:textId="77777777" w:rsidR="00DF4F1B" w:rsidRDefault="00DF4F1B" w:rsidP="00DF4F1B">
            <w:pPr>
              <w:pStyle w:val="TableParagraph"/>
              <w:numPr>
                <w:ilvl w:val="0"/>
                <w:numId w:val="21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5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</w:tc>
      </w:tr>
      <w:tr w:rsidR="00DF4F1B" w:rsidRPr="00EE1EFF" w14:paraId="5DA36523" w14:textId="77777777" w:rsidTr="00EE1EFF">
        <w:trPr>
          <w:trHeight w:val="2062"/>
        </w:trPr>
        <w:tc>
          <w:tcPr>
            <w:tcW w:w="396" w:type="dxa"/>
          </w:tcPr>
          <w:p w14:paraId="3374105F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307" w:type="dxa"/>
          </w:tcPr>
          <w:p w14:paraId="06A4D3EC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Предлог.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распространённые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предлоги: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2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7C62BC2E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72DA1A6F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3434F98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F567F58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64604D1A" w14:textId="77777777" w:rsidR="00DF4F1B" w:rsidRDefault="00DF4F1B" w:rsidP="00EE1EFF">
            <w:pPr>
              <w:pStyle w:val="TableParagraph"/>
              <w:spacing w:before="64" w:line="266" w:lineRule="auto"/>
              <w:ind w:left="78" w:right="390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различаются предлоги и приставки?»;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Совместное составление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 приставок и предлогов;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Списывание предложений </w:t>
            </w:r>
            <w:r>
              <w:rPr>
                <w:w w:val="105"/>
                <w:sz w:val="15"/>
              </w:rPr>
              <w:t>с раскрытием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скобок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 предлогов и приставок;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одинаково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приставки;</w:t>
            </w:r>
          </w:p>
        </w:tc>
        <w:tc>
          <w:tcPr>
            <w:tcW w:w="1068" w:type="dxa"/>
          </w:tcPr>
          <w:p w14:paraId="5D7ABB48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486F9505" w14:textId="77777777" w:rsidR="00DF4F1B" w:rsidRDefault="00DF4F1B" w:rsidP="00DF4F1B">
            <w:pPr>
              <w:pStyle w:val="TableParagraph"/>
              <w:numPr>
                <w:ilvl w:val="0"/>
                <w:numId w:val="20"/>
              </w:numPr>
              <w:tabs>
                <w:tab w:val="left" w:pos="199"/>
              </w:tabs>
              <w:spacing w:before="64" w:line="266" w:lineRule="auto"/>
              <w:ind w:right="88" w:firstLine="0"/>
              <w:rPr>
                <w:sz w:val="15"/>
              </w:rPr>
            </w:pPr>
            <w:r>
              <w:rPr>
                <w:w w:val="105"/>
                <w:sz w:val="15"/>
              </w:rPr>
              <w:t>Сайт «Я иду на урок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 школы»: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6">
              <w:r>
                <w:rPr>
                  <w:spacing w:val="-1"/>
                  <w:w w:val="105"/>
                  <w:sz w:val="15"/>
                </w:rPr>
                <w:t>http://nsc.1september.ru/uro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</w:t>
            </w:r>
          </w:p>
          <w:p w14:paraId="7BB4AED0" w14:textId="77777777" w:rsidR="00DF4F1B" w:rsidRDefault="00DF4F1B" w:rsidP="00DF4F1B">
            <w:pPr>
              <w:pStyle w:val="TableParagraph"/>
              <w:numPr>
                <w:ilvl w:val="0"/>
                <w:numId w:val="20"/>
              </w:numPr>
              <w:tabs>
                <w:tab w:val="left" w:pos="199"/>
              </w:tabs>
              <w:spacing w:before="3" w:line="266" w:lineRule="auto"/>
              <w:ind w:right="97" w:firstLine="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 версия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журнала «Начальная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7">
              <w:r>
                <w:rPr>
                  <w:spacing w:val="-1"/>
                  <w:w w:val="105"/>
                  <w:sz w:val="15"/>
                </w:rPr>
                <w:t>http://nsc.1september.ru/ind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ex.php</w:t>
            </w:r>
          </w:p>
        </w:tc>
      </w:tr>
      <w:tr w:rsidR="00DF4F1B" w14:paraId="73D2D751" w14:textId="77777777" w:rsidTr="00EE1EFF">
        <w:trPr>
          <w:trHeight w:val="333"/>
        </w:trPr>
        <w:tc>
          <w:tcPr>
            <w:tcW w:w="5703" w:type="dxa"/>
            <w:gridSpan w:val="2"/>
          </w:tcPr>
          <w:p w14:paraId="606BC80E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1E6A0D9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9266" w:type="dxa"/>
            <w:gridSpan w:val="6"/>
          </w:tcPr>
          <w:p w14:paraId="27B55D8E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2DB09B6A" w14:textId="77777777" w:rsidTr="00EE1EFF">
        <w:trPr>
          <w:trHeight w:val="333"/>
        </w:trPr>
        <w:tc>
          <w:tcPr>
            <w:tcW w:w="15497" w:type="dxa"/>
            <w:gridSpan w:val="9"/>
          </w:tcPr>
          <w:p w14:paraId="7A9B2A3F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14:paraId="6B46F3F8" w14:textId="77777777" w:rsidR="00DF4F1B" w:rsidRDefault="00DF4F1B" w:rsidP="00DF4F1B">
      <w:pPr>
        <w:rPr>
          <w:sz w:val="15"/>
        </w:rPr>
        <w:sectPr w:rsid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1B95D0BC" w14:textId="77777777" w:rsidTr="00EE1EFF">
        <w:trPr>
          <w:trHeight w:val="2062"/>
        </w:trPr>
        <w:tc>
          <w:tcPr>
            <w:tcW w:w="396" w:type="dxa"/>
          </w:tcPr>
          <w:p w14:paraId="1C0A4F5B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307" w:type="dxa"/>
          </w:tcPr>
          <w:p w14:paraId="52931D04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14:paraId="70CCFCD0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30BBA0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3EBE811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C32D25C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04BCD97C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различаются предложение и „не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14:paraId="5BF01727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употреблением слов в предложениях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нужной форме (с опорой на собственный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14:paraId="24B51A59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68" w:type="dxa"/>
          </w:tcPr>
          <w:p w14:paraId="52C08061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3E09DDFC" w14:textId="77777777" w:rsidR="00DF4F1B" w:rsidRDefault="00DF4F1B" w:rsidP="00EE1EFF">
            <w:pPr>
              <w:pStyle w:val="TableParagraph"/>
              <w:spacing w:before="64" w:line="266" w:lineRule="auto"/>
              <w:ind w:left="80" w:right="131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плакаты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https://infourok.ru/interakt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ivnie-pravila-po-russkomu-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yaziku</w:t>
            </w:r>
          </w:p>
        </w:tc>
      </w:tr>
      <w:tr w:rsidR="00DF4F1B" w:rsidRPr="00EE1EFF" w14:paraId="48059B43" w14:textId="77777777" w:rsidTr="00EE1EFF">
        <w:trPr>
          <w:trHeight w:val="2182"/>
        </w:trPr>
        <w:tc>
          <w:tcPr>
            <w:tcW w:w="396" w:type="dxa"/>
          </w:tcPr>
          <w:p w14:paraId="5D757B03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307" w:type="dxa"/>
          </w:tcPr>
          <w:p w14:paraId="7EFCFD33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 в устной речи одного из слов предложения (логическое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14:paraId="4A8A88E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FB418F5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2E4A90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9EF752B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326EBA07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различаются предложение и „не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14:paraId="5CE37C5A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употреблением слов в предложениях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нужной форме (с опорой на собственный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14:paraId="1E26726C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68" w:type="dxa"/>
          </w:tcPr>
          <w:p w14:paraId="44005806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5C3DC042" w14:textId="77777777" w:rsidR="00DF4F1B" w:rsidRDefault="00DF4F1B" w:rsidP="00EE1EFF">
            <w:pPr>
              <w:pStyle w:val="TableParagraph"/>
              <w:spacing w:before="64" w:line="266" w:lineRule="auto"/>
              <w:ind w:left="80" w:right="131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плакаты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https://infourok.ru/interakt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ivnie-pravila-po-russkomu-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yaziku</w:t>
            </w:r>
          </w:p>
        </w:tc>
      </w:tr>
      <w:tr w:rsidR="00DF4F1B" w:rsidRPr="00EE1EFF" w14:paraId="033176AA" w14:textId="77777777" w:rsidTr="00EE1EFF">
        <w:trPr>
          <w:trHeight w:val="2446"/>
        </w:trPr>
        <w:tc>
          <w:tcPr>
            <w:tcW w:w="396" w:type="dxa"/>
          </w:tcPr>
          <w:p w14:paraId="1A2239C6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307" w:type="dxa"/>
          </w:tcPr>
          <w:p w14:paraId="2E0F3201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высказывания: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повествовательные,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вопросительные,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14:paraId="17FE185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9F9BD5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CE1A1B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7061E5C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10C77555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подписями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(предложения различаются по цели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высказывания, например: «Снег идёт. Снег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идёт? Снег, иди!»): сравнение ситуаций,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изображённых </w:t>
            </w:r>
            <w:r>
              <w:rPr>
                <w:w w:val="105"/>
                <w:sz w:val="15"/>
              </w:rPr>
              <w:t>на рисунке, формулирование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 о целях, с которыми произносятся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14:paraId="4EED0369" w14:textId="77777777" w:rsidR="00DF4F1B" w:rsidRDefault="00DF4F1B" w:rsidP="00EE1EF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предложения?»;</w:t>
            </w:r>
          </w:p>
          <w:p w14:paraId="75A8C28F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примеров;</w:t>
            </w:r>
          </w:p>
        </w:tc>
        <w:tc>
          <w:tcPr>
            <w:tcW w:w="1068" w:type="dxa"/>
          </w:tcPr>
          <w:p w14:paraId="663CEBF9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4A358B65" w14:textId="77777777" w:rsidR="00DF4F1B" w:rsidRDefault="00DF4F1B" w:rsidP="00EE1EFF">
            <w:pPr>
              <w:pStyle w:val="TableParagraph"/>
              <w:spacing w:before="64" w:line="266" w:lineRule="auto"/>
              <w:ind w:left="80" w:right="131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плакаты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https://infourok.ru/interakt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ivnie-pravila-po-russkomu-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yaziku</w:t>
            </w:r>
          </w:p>
        </w:tc>
      </w:tr>
      <w:tr w:rsidR="00DF4F1B" w:rsidRPr="00EE1EFF" w14:paraId="486294B9" w14:textId="77777777" w:rsidTr="00EE1EFF">
        <w:trPr>
          <w:trHeight w:val="2638"/>
        </w:trPr>
        <w:tc>
          <w:tcPr>
            <w:tcW w:w="396" w:type="dxa"/>
          </w:tcPr>
          <w:p w14:paraId="1BA20A7D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5307" w:type="dxa"/>
          </w:tcPr>
          <w:p w14:paraId="32790FC4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интонации):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14:paraId="695E9F14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E09AA0A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3CD316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1EDFCBC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5205A5D7" w14:textId="77777777" w:rsidR="00DF4F1B" w:rsidRDefault="00DF4F1B" w:rsidP="00EE1EFF">
            <w:pPr>
              <w:pStyle w:val="TableParagraph"/>
              <w:spacing w:before="64" w:line="266" w:lineRule="auto"/>
              <w:ind w:left="78" w:right="85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подписями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(предложения различаются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эмоциональной окраске, </w:t>
            </w:r>
            <w:r>
              <w:rPr>
                <w:w w:val="105"/>
                <w:sz w:val="15"/>
              </w:rPr>
              <w:t>например: «Ланды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 расцвели. Ландыши расцвели!»):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 ситуаций, изображённых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рисунках, наблюдение за интонационным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  <w:p w14:paraId="3DB81886" w14:textId="77777777" w:rsidR="00DF4F1B" w:rsidRDefault="00DF4F1B" w:rsidP="00EE1EFF">
            <w:pPr>
              <w:pStyle w:val="TableParagraph"/>
              <w:spacing w:before="3" w:line="266" w:lineRule="auto"/>
              <w:ind w:left="78" w:right="10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Работа в парах: сопоставление </w:t>
            </w:r>
            <w:r>
              <w:rPr>
                <w:w w:val="105"/>
                <w:sz w:val="15"/>
              </w:rPr>
              <w:t>предложений,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различающихся по эмоциональной окраске,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выбирать из текста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</w:tc>
        <w:tc>
          <w:tcPr>
            <w:tcW w:w="1068" w:type="dxa"/>
          </w:tcPr>
          <w:p w14:paraId="5A91AA57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2140A765" w14:textId="77777777" w:rsidR="00DF4F1B" w:rsidRDefault="00DF4F1B" w:rsidP="00EE1EFF">
            <w:pPr>
              <w:pStyle w:val="TableParagraph"/>
              <w:spacing w:before="64" w:line="266" w:lineRule="auto"/>
              <w:ind w:left="80" w:right="131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плакаты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https://infourok.ru/interakt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ivnie-pravila-po-russkomu-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yaziku</w:t>
            </w:r>
          </w:p>
        </w:tc>
      </w:tr>
      <w:tr w:rsidR="00DF4F1B" w14:paraId="5F93A31C" w14:textId="77777777" w:rsidTr="00EE1EFF">
        <w:trPr>
          <w:trHeight w:val="333"/>
        </w:trPr>
        <w:tc>
          <w:tcPr>
            <w:tcW w:w="5703" w:type="dxa"/>
            <w:gridSpan w:val="2"/>
          </w:tcPr>
          <w:p w14:paraId="08F05E8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867AC1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9266" w:type="dxa"/>
            <w:gridSpan w:val="6"/>
          </w:tcPr>
          <w:p w14:paraId="0C421E5E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21E37DC3" w14:textId="77777777" w:rsidTr="00EE1EFF">
        <w:trPr>
          <w:trHeight w:val="333"/>
        </w:trPr>
        <w:tc>
          <w:tcPr>
            <w:tcW w:w="15497" w:type="dxa"/>
            <w:gridSpan w:val="9"/>
          </w:tcPr>
          <w:p w14:paraId="3DE55465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</w:tbl>
    <w:p w14:paraId="2F5C57DD" w14:textId="77777777" w:rsidR="00DF4F1B" w:rsidRDefault="00DF4F1B" w:rsidP="00DF4F1B">
      <w:pPr>
        <w:rPr>
          <w:sz w:val="15"/>
        </w:rPr>
        <w:sectPr w:rsid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56CBD2AD" w14:textId="77777777" w:rsidTr="00EE1EFF">
        <w:trPr>
          <w:trHeight w:val="5220"/>
        </w:trPr>
        <w:tc>
          <w:tcPr>
            <w:tcW w:w="396" w:type="dxa"/>
          </w:tcPr>
          <w:p w14:paraId="04A391B4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5307" w:type="dxa"/>
          </w:tcPr>
          <w:p w14:paraId="121966C2" w14:textId="77777777" w:rsidR="00DF4F1B" w:rsidRDefault="00DF4F1B" w:rsidP="00EE1EFF">
            <w:pPr>
              <w:pStyle w:val="TableParagraph"/>
              <w:spacing w:before="64" w:line="266" w:lineRule="auto"/>
              <w:ind w:left="76" w:right="89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право-писания,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 предложения и в именах собственных (имена, фамилии, 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строку (без учёта морфемного членения слова); гласные после шипящих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жи,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ши </w:t>
            </w:r>
            <w:r>
              <w:rPr>
                <w:sz w:val="15"/>
              </w:rPr>
              <w:t>(в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положении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ударением),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ча,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ща,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чу,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щу</w:t>
            </w:r>
            <w:r>
              <w:rPr>
                <w:sz w:val="15"/>
              </w:rPr>
              <w:t>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чк,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чн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7387D513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3D062760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0214FE3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9029248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2B28D54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действий при списывании?»;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письмо: объяснение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 в звукобуквенном составе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записываемых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14:paraId="56E499B2" w14:textId="77777777" w:rsidR="00DF4F1B" w:rsidRDefault="00DF4F1B" w:rsidP="00EE1EF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Упражнения на закрепление 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 сочетаний жи, ши, ча, ща, чу, щу;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чк, чн. Взаимопроверка. Осуществление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 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 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на основе анализа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предложенного материала ответа на вопрос,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связанный с правилом переноса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14:paraId="1AE914C3" w14:textId="77777777" w:rsidR="00DF4F1B" w:rsidRDefault="00DF4F1B" w:rsidP="00EE1EFF">
            <w:pPr>
              <w:pStyle w:val="TableParagraph"/>
              <w:spacing w:before="6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разделены по слогам, в другом столбце эти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 слова разделены для переноса):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 различия деления слов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 и для переноса, объяснение разницы;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переноса, 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 нахождение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по заданному основанию (слова,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нельзя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068" w:type="dxa"/>
          </w:tcPr>
          <w:p w14:paraId="7ACE412C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55A72800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18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08B65AF3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48797489" w14:textId="77777777" w:rsidTr="00EE1EFF">
        <w:trPr>
          <w:trHeight w:val="2830"/>
        </w:trPr>
        <w:tc>
          <w:tcPr>
            <w:tcW w:w="396" w:type="dxa"/>
          </w:tcPr>
          <w:p w14:paraId="645E0BBD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307" w:type="dxa"/>
          </w:tcPr>
          <w:p w14:paraId="06F54A26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14:paraId="0B2A4A48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707061A7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5F380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9F56831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16AAFF1D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Самоконтроль: проверка </w:t>
            </w:r>
            <w:r>
              <w:rPr>
                <w:w w:val="105"/>
                <w:sz w:val="15"/>
              </w:rPr>
              <w:t>своих письменных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 по другим предметам с целью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исправления возможных ошибок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 правила переноса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 правила написания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  <w:p w14:paraId="3909B0CF" w14:textId="77777777" w:rsidR="00DF4F1B" w:rsidRDefault="00DF4F1B" w:rsidP="00EE1EFF">
            <w:pPr>
              <w:pStyle w:val="TableParagraph"/>
              <w:spacing w:before="5" w:line="266" w:lineRule="auto"/>
              <w:ind w:left="78" w:right="6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ответы на вопросы,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будет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применить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 написания собственных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  <w:p w14:paraId="43D0D4A8" w14:textId="77777777" w:rsidR="00DF4F1B" w:rsidRDefault="00DF4F1B" w:rsidP="00EE1EFF">
            <w:pPr>
              <w:pStyle w:val="TableParagraph"/>
              <w:spacing w:before="2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написать текст,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встретится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шести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собственных;</w:t>
            </w:r>
          </w:p>
        </w:tc>
        <w:tc>
          <w:tcPr>
            <w:tcW w:w="1068" w:type="dxa"/>
          </w:tcPr>
          <w:p w14:paraId="3D7B1A9B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36B88387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19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5F9A9600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2CE6E7AC" w14:textId="77777777" w:rsidTr="00EE1EFF">
        <w:trPr>
          <w:trHeight w:val="2638"/>
        </w:trPr>
        <w:tc>
          <w:tcPr>
            <w:tcW w:w="396" w:type="dxa"/>
          </w:tcPr>
          <w:p w14:paraId="7678933E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307" w:type="dxa"/>
          </w:tcPr>
          <w:p w14:paraId="0AB5ABC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14:paraId="768CE87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6BEBC8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E54445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1CF8723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180445F" w14:textId="77777777" w:rsidR="00DF4F1B" w:rsidRDefault="00DF4F1B" w:rsidP="00EE1EFF">
            <w:pPr>
              <w:pStyle w:val="TableParagraph"/>
              <w:spacing w:before="64" w:line="266" w:lineRule="auto"/>
              <w:ind w:left="78" w:right="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(слова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безударными гласными в корне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с парными по звонкости — глухости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 на конце слова): 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«орфограмма»;</w:t>
            </w:r>
          </w:p>
          <w:p w14:paraId="70CBD7AF" w14:textId="77777777" w:rsidR="00DF4F1B" w:rsidRDefault="00DF4F1B" w:rsidP="00EE1EF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Обсуждение особенностей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проверяемых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 и безударных гласных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14:paraId="571E5959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при выявлении места возможной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ошибки»;</w:t>
            </w:r>
          </w:p>
        </w:tc>
        <w:tc>
          <w:tcPr>
            <w:tcW w:w="1068" w:type="dxa"/>
          </w:tcPr>
          <w:p w14:paraId="42568013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0B7C4374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0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393477DB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</w:tbl>
    <w:p w14:paraId="31528687" w14:textId="77777777" w:rsidR="00DF4F1B" w:rsidRPr="00781FEA" w:rsidRDefault="00DF4F1B" w:rsidP="00DF4F1B">
      <w:pPr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33AB63E2" w14:textId="77777777" w:rsidTr="00EE1EFF">
        <w:trPr>
          <w:trHeight w:val="3791"/>
        </w:trPr>
        <w:tc>
          <w:tcPr>
            <w:tcW w:w="396" w:type="dxa"/>
          </w:tcPr>
          <w:p w14:paraId="45FFC91A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7.4.</w:t>
            </w:r>
          </w:p>
        </w:tc>
        <w:tc>
          <w:tcPr>
            <w:tcW w:w="5307" w:type="dxa"/>
          </w:tcPr>
          <w:p w14:paraId="00D2BF0B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14:paraId="2FF7BF3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4E709AD8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F13655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50BE4593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2E800B6B" w14:textId="77777777" w:rsidR="00DF4F1B" w:rsidRDefault="00DF4F1B" w:rsidP="00EE1EFF">
            <w:pPr>
              <w:pStyle w:val="TableParagraph"/>
              <w:spacing w:before="64" w:line="266" w:lineRule="auto"/>
              <w:ind w:left="78" w:right="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(слова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безударными гласными в корне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с парными по звонкости — глухости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 на конце слова): 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«орфограмма»;</w:t>
            </w:r>
          </w:p>
          <w:p w14:paraId="0142DABF" w14:textId="77777777" w:rsidR="00DF4F1B" w:rsidRDefault="00DF4F1B" w:rsidP="00EE1EF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Обсуждение особенностей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проверяемых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 и безударных гласных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14:paraId="7CCE80D0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при выявлении места возможной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ошибки»;</w:t>
            </w:r>
          </w:p>
          <w:p w14:paraId="1930AAF2" w14:textId="77777777" w:rsidR="00DF4F1B" w:rsidRDefault="00DF4F1B" w:rsidP="00EE1EFF">
            <w:pPr>
              <w:pStyle w:val="TableParagraph"/>
              <w:spacing w:before="2" w:line="266" w:lineRule="auto"/>
              <w:ind w:left="78" w:right="387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разработка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применения орфограммы «Проверяемые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 гласные в корне слова»;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нахождение и фиксация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орфограммы «Проверяемые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</w:tc>
        <w:tc>
          <w:tcPr>
            <w:tcW w:w="1068" w:type="dxa"/>
          </w:tcPr>
          <w:p w14:paraId="7B1ABCD5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4BCB3D0D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1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4EF1F75C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7FCFD1C8" w14:textId="77777777" w:rsidTr="00EE1EFF">
        <w:trPr>
          <w:trHeight w:val="2446"/>
        </w:trPr>
        <w:tc>
          <w:tcPr>
            <w:tcW w:w="396" w:type="dxa"/>
          </w:tcPr>
          <w:p w14:paraId="51239850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5307" w:type="dxa"/>
          </w:tcPr>
          <w:p w14:paraId="5D970C47" w14:textId="77777777" w:rsidR="00DF4F1B" w:rsidRDefault="00DF4F1B" w:rsidP="00EE1EFF">
            <w:pPr>
              <w:pStyle w:val="TableParagraph"/>
              <w:spacing w:before="63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нения)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14:paraId="06BEEA1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5285112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6BB070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008F85F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532D3F22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при выявлении места возможной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ошибки»;</w:t>
            </w:r>
          </w:p>
          <w:p w14:paraId="09DBE767" w14:textId="77777777" w:rsidR="00DF4F1B" w:rsidRDefault="00DF4F1B" w:rsidP="00EE1EFF">
            <w:pPr>
              <w:pStyle w:val="TableParagraph"/>
              <w:spacing w:before="2" w:line="266" w:lineRule="auto"/>
              <w:ind w:left="78" w:right="387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разработка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применения орфограммы «Проверяемые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 гласные в корне слова»;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нахождение и фиксация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орфограммы «Проверяемые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14:paraId="54490B0C" w14:textId="77777777" w:rsidR="00DF4F1B" w:rsidRDefault="00DF4F1B" w:rsidP="00EE1EFF">
            <w:pPr>
              <w:pStyle w:val="TableParagraph"/>
              <w:spacing w:before="4" w:line="266" w:lineRule="auto"/>
              <w:ind w:left="78" w:right="16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выявление в ряду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родственных слов нескольких </w:t>
            </w:r>
            <w:r>
              <w:rPr>
                <w:w w:val="105"/>
                <w:sz w:val="15"/>
              </w:rPr>
              <w:t>проверочных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68" w:type="dxa"/>
          </w:tcPr>
          <w:p w14:paraId="1139A0C8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6AD9CED4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2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40E0815E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3A7A8FF0" w14:textId="77777777" w:rsidTr="00EE1EFF">
        <w:trPr>
          <w:trHeight w:val="2446"/>
        </w:trPr>
        <w:tc>
          <w:tcPr>
            <w:tcW w:w="396" w:type="dxa"/>
          </w:tcPr>
          <w:p w14:paraId="62AFCF4E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307" w:type="dxa"/>
          </w:tcPr>
          <w:p w14:paraId="0DB0C1AD" w14:textId="77777777" w:rsidR="00DF4F1B" w:rsidRDefault="00DF4F1B" w:rsidP="00EE1EFF">
            <w:pPr>
              <w:pStyle w:val="TableParagraph"/>
              <w:spacing w:before="64" w:line="266" w:lineRule="auto"/>
              <w:ind w:left="76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14:paraId="5102B142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F571FA5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C65E1A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B8E5593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E75D220" w14:textId="77777777" w:rsidR="00DF4F1B" w:rsidRDefault="00DF4F1B" w:rsidP="00EE1EFF">
            <w:pPr>
              <w:pStyle w:val="TableParagraph"/>
              <w:spacing w:before="64" w:line="266" w:lineRule="auto"/>
              <w:ind w:left="78" w:right="246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учащимися собственных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проверочных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  <w:p w14:paraId="190AFADB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 слов с изученными орфограммами;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 при записи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 диктовку: выявлять наличие в корне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изучаемых орфограмм, обосновывать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 проверки орфограмм;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068" w:type="dxa"/>
          </w:tcPr>
          <w:p w14:paraId="5546663E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08CD4BB1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3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46DD7FBF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</w:tbl>
    <w:p w14:paraId="0AF0C3F5" w14:textId="77777777" w:rsidR="00DF4F1B" w:rsidRPr="00781FEA" w:rsidRDefault="00DF4F1B" w:rsidP="00DF4F1B">
      <w:pPr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18E70934" w14:textId="77777777" w:rsidTr="00EE1EFF">
        <w:trPr>
          <w:trHeight w:val="2446"/>
        </w:trPr>
        <w:tc>
          <w:tcPr>
            <w:tcW w:w="396" w:type="dxa"/>
          </w:tcPr>
          <w:p w14:paraId="519A3258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7.7.</w:t>
            </w:r>
          </w:p>
        </w:tc>
        <w:tc>
          <w:tcPr>
            <w:tcW w:w="5307" w:type="dxa"/>
          </w:tcPr>
          <w:p w14:paraId="238A377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14:paraId="087F378A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14:paraId="1382520C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щн,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нч</w:t>
            </w:r>
            <w:r>
              <w:rPr>
                <w:w w:val="105"/>
                <w:sz w:val="15"/>
              </w:rPr>
              <w:t>;</w:t>
            </w:r>
          </w:p>
          <w:p w14:paraId="09925095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4D2A1CC6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14:paraId="639EBE0E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19" w:line="266" w:lineRule="auto"/>
              <w:ind w:right="28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14:paraId="5BEE0F07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2" w:line="266" w:lineRule="auto"/>
              <w:ind w:right="15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14:paraId="56C3679E" w14:textId="77777777" w:rsidR="00DF4F1B" w:rsidRDefault="00DF4F1B" w:rsidP="00DF4F1B">
            <w:pPr>
              <w:pStyle w:val="TableParagraph"/>
              <w:numPr>
                <w:ilvl w:val="0"/>
                <w:numId w:val="19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14:paraId="216AFDB4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04" w:type="dxa"/>
          </w:tcPr>
          <w:p w14:paraId="2093AC0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5C3C110A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7668DD2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045B54F5" w14:textId="77777777" w:rsidR="00DF4F1B" w:rsidRDefault="00DF4F1B" w:rsidP="00EE1EFF">
            <w:pPr>
              <w:pStyle w:val="TableParagraph"/>
              <w:spacing w:before="64" w:line="266" w:lineRule="auto"/>
              <w:ind w:left="78" w:right="246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учащимися собственных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проверочных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  <w:p w14:paraId="3ED7002A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 слов с изученными орфограммами;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 при записи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 диктовку: выявлять наличие в корне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изучаемых орфограмм, обосновывать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 проверки орфограмм;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068" w:type="dxa"/>
          </w:tcPr>
          <w:p w14:paraId="592E17D5" w14:textId="77777777" w:rsidR="00DF4F1B" w:rsidRDefault="00DF4F1B" w:rsidP="00EE1EFF">
            <w:pPr>
              <w:pStyle w:val="TableParagraph"/>
              <w:spacing w:before="64" w:line="266" w:lineRule="auto"/>
              <w:ind w:left="79" w:right="3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письменный;;</w:t>
            </w:r>
          </w:p>
        </w:tc>
        <w:tc>
          <w:tcPr>
            <w:tcW w:w="1945" w:type="dxa"/>
          </w:tcPr>
          <w:p w14:paraId="585538A5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4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586AEBDB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14:paraId="0FD83FF1" w14:textId="77777777" w:rsidTr="00EE1EFF">
        <w:trPr>
          <w:trHeight w:val="333"/>
        </w:trPr>
        <w:tc>
          <w:tcPr>
            <w:tcW w:w="5703" w:type="dxa"/>
            <w:gridSpan w:val="2"/>
          </w:tcPr>
          <w:p w14:paraId="7258BEC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519C66B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9266" w:type="dxa"/>
            <w:gridSpan w:val="6"/>
          </w:tcPr>
          <w:p w14:paraId="781D1C6B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53D439F0" w14:textId="77777777" w:rsidTr="00EE1EFF">
        <w:trPr>
          <w:trHeight w:val="333"/>
        </w:trPr>
        <w:tc>
          <w:tcPr>
            <w:tcW w:w="15497" w:type="dxa"/>
            <w:gridSpan w:val="9"/>
          </w:tcPr>
          <w:p w14:paraId="7619B8D2" w14:textId="77777777" w:rsidR="00DF4F1B" w:rsidRDefault="00DF4F1B" w:rsidP="00EE1EF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DF4F1B" w:rsidRPr="00EE1EFF" w14:paraId="365FC1FC" w14:textId="77777777" w:rsidTr="00EE1EFF">
        <w:trPr>
          <w:trHeight w:val="5712"/>
        </w:trPr>
        <w:tc>
          <w:tcPr>
            <w:tcW w:w="396" w:type="dxa"/>
          </w:tcPr>
          <w:p w14:paraId="0FBF8A87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307" w:type="dxa"/>
          </w:tcPr>
          <w:p w14:paraId="42320475" w14:textId="77777777" w:rsidR="00DF4F1B" w:rsidRDefault="00DF4F1B" w:rsidP="00EE1EFF">
            <w:pPr>
              <w:pStyle w:val="TableParagraph"/>
              <w:spacing w:before="64" w:line="266" w:lineRule="auto"/>
              <w:ind w:left="76" w:right="152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эффективного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коммуникативной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заданный вопрос, для выражения собственного мнения). Овладение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 умениями ведения разговора (начать, поддержать, закончить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разговор, привлечь внимание и т. п.). Практическое овладение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диалогической формой речи. Соблюдение норм речевого этикета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14:paraId="13E1C4D0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7481DE7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4B0058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FD1DBDE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60ECD832" w14:textId="77777777" w:rsidR="00DF4F1B" w:rsidRDefault="00DF4F1B" w:rsidP="00EE1EFF">
            <w:pPr>
              <w:pStyle w:val="TableParagraph"/>
              <w:spacing w:before="64" w:line="266" w:lineRule="auto"/>
              <w:ind w:left="78" w:right="6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 учащиеся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учатся определять особенности ситуации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общения: цели, задачи, состав участников,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место, время, средства коммуникации;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Обобще ние результатов </w:t>
            </w:r>
            <w:r>
              <w:rPr>
                <w:w w:val="105"/>
                <w:sz w:val="15"/>
              </w:rPr>
              <w:t>диалога: сообщение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 о том, что в ситуации общения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важно удерживать </w:t>
            </w:r>
            <w:r>
              <w:rPr>
                <w:w w:val="105"/>
                <w:sz w:val="15"/>
              </w:rPr>
              <w:t>цель общения, учитывать,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кем и где происходит общение, поскольку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 этих особенностей ситуации зависит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 языковых средств;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Комментированный устный 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реплики из нескольких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предложенных, обоснование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целесообразности </w:t>
            </w:r>
            <w:r>
              <w:rPr>
                <w:w w:val="105"/>
                <w:sz w:val="15"/>
              </w:rPr>
              <w:t>выбора языковых средств,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соответствующих </w:t>
            </w:r>
            <w:r>
              <w:rPr>
                <w:w w:val="105"/>
                <w:sz w:val="15"/>
              </w:rPr>
              <w:t>цели и условиям общения;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Ролевые игры, разыгрывание сценок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отработки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начать,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поддержать, 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14:paraId="792EDC70" w14:textId="77777777" w:rsidR="00DF4F1B" w:rsidRDefault="00DF4F1B" w:rsidP="00EE1EFF">
            <w:pPr>
              <w:pStyle w:val="TableParagraph"/>
              <w:spacing w:before="1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создание собственных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начать,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поддержать, 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14:paraId="15CBB292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нормами речевого этикета;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Ролевая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включена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выражений;</w:t>
            </w:r>
          </w:p>
          <w:p w14:paraId="428E4482" w14:textId="77777777" w:rsidR="00DF4F1B" w:rsidRDefault="00DF4F1B" w:rsidP="00EE1EF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Самонаблюдение с целью оценить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повседневного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</w:tc>
        <w:tc>
          <w:tcPr>
            <w:tcW w:w="1068" w:type="dxa"/>
          </w:tcPr>
          <w:p w14:paraId="66E71547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4A282DC4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5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0270A467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</w:tbl>
    <w:p w14:paraId="12A1ADBA" w14:textId="77777777" w:rsidR="00DF4F1B" w:rsidRPr="00781FEA" w:rsidRDefault="00DF4F1B" w:rsidP="00DF4F1B">
      <w:pPr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517E5141" w14:textId="77777777" w:rsidTr="00EE1EFF">
        <w:trPr>
          <w:trHeight w:val="3983"/>
        </w:trPr>
        <w:tc>
          <w:tcPr>
            <w:tcW w:w="396" w:type="dxa"/>
          </w:tcPr>
          <w:p w14:paraId="5F92867E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307" w:type="dxa"/>
          </w:tcPr>
          <w:p w14:paraId="133E8C62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Умение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договариваться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14:paraId="619C41B3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2914F69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BA051C0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06D0E17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62C24BF0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уместность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средств общения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речевых ситуациях;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Упражнение: нахождение </w:t>
            </w:r>
            <w:r>
              <w:rPr>
                <w:w w:val="105"/>
                <w:sz w:val="15"/>
              </w:rPr>
              <w:t>в предложенных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текстах ошибок, связанных с правилами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 нормами речевого этикета,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исправление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ошибок;</w:t>
            </w:r>
          </w:p>
          <w:p w14:paraId="52E8303F" w14:textId="77777777" w:rsidR="00DF4F1B" w:rsidRDefault="00DF4F1B" w:rsidP="00EE1EFF">
            <w:pPr>
              <w:pStyle w:val="TableParagraph"/>
              <w:spacing w:before="5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Ролевая игра «Наблюдатели», цель игры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связана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оцениванием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 и неязыковых средств устного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 на уроке и на переменах;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 создать плакат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 участия в диалоге (умение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слышать, точно реагировать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реплики,поддерживать </w:t>
            </w:r>
            <w:r>
              <w:rPr>
                <w:w w:val="105"/>
                <w:sz w:val="15"/>
              </w:rPr>
              <w:t>разговор, приводить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доводы);</w:t>
            </w:r>
          </w:p>
          <w:p w14:paraId="308FB69B" w14:textId="77777777" w:rsidR="00DF4F1B" w:rsidRDefault="00DF4F1B" w:rsidP="00EE1EFF">
            <w:pPr>
              <w:pStyle w:val="TableParagraph"/>
              <w:spacing w:before="6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Речевой тренинг: при разыгрывании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 анализировать собственную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успешность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участия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успешность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нём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стороны;</w:t>
            </w:r>
          </w:p>
        </w:tc>
        <w:tc>
          <w:tcPr>
            <w:tcW w:w="1068" w:type="dxa"/>
          </w:tcPr>
          <w:p w14:paraId="145D2A5C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552EBAED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6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7CC5F614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640151C9" w14:textId="77777777" w:rsidTr="00EE1EFF">
        <w:trPr>
          <w:trHeight w:val="5171"/>
        </w:trPr>
        <w:tc>
          <w:tcPr>
            <w:tcW w:w="396" w:type="dxa"/>
          </w:tcPr>
          <w:p w14:paraId="76000B58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307" w:type="dxa"/>
          </w:tcPr>
          <w:p w14:paraId="7AC01BE9" w14:textId="77777777" w:rsidR="00DF4F1B" w:rsidRDefault="00DF4F1B" w:rsidP="00EE1EFF">
            <w:pPr>
              <w:pStyle w:val="TableParagraph"/>
              <w:spacing w:before="64" w:line="266" w:lineRule="auto"/>
              <w:ind w:left="76" w:right="11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14:paraId="36FBBE0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2B68455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EFFB700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31C5A3D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1BE8477" w14:textId="77777777" w:rsidR="00DF4F1B" w:rsidRDefault="00DF4F1B" w:rsidP="00EE1EFF">
            <w:pPr>
              <w:pStyle w:val="TableParagraph"/>
              <w:spacing w:before="64" w:line="266" w:lineRule="auto"/>
              <w:ind w:left="78" w:right="22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  <w:p w14:paraId="44ECACCF" w14:textId="77777777" w:rsidR="00DF4F1B" w:rsidRDefault="00DF4F1B" w:rsidP="00EE1EFF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Экскурсия в художественный музей (при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наличии в месте проживания)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виртуальная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художественному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музею;</w:t>
            </w:r>
          </w:p>
          <w:p w14:paraId="46AE6A66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Выбор картины, которая произвела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наибольшее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впечатление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картине;</w:t>
            </w:r>
          </w:p>
          <w:p w14:paraId="2C34A5CB" w14:textId="77777777" w:rsidR="00DF4F1B" w:rsidRDefault="00DF4F1B" w:rsidP="00EE1EFF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картине;</w:t>
            </w:r>
          </w:p>
          <w:p w14:paraId="7AC9354F" w14:textId="77777777" w:rsidR="00DF4F1B" w:rsidRDefault="00DF4F1B" w:rsidP="00EE1EFF">
            <w:pPr>
              <w:pStyle w:val="TableParagraph"/>
              <w:spacing w:before="19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Проектное задание «Готовим виртуальную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экскурсию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залам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Третьяковской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галереи»: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каждый ученик в классе выбирает одну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картину и готовит о ней рассказ, все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 соединяются в целостную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экскурсию;</w:t>
            </w:r>
          </w:p>
          <w:p w14:paraId="140F0C5E" w14:textId="77777777" w:rsidR="00DF4F1B" w:rsidRDefault="00DF4F1B" w:rsidP="00EE1EF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Проект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«Выставка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картины»: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каждую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неделю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выставка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картины, картины по очереди подбирают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готовят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выбранной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картине;</w:t>
            </w:r>
          </w:p>
          <w:p w14:paraId="205A1E95" w14:textId="77777777" w:rsidR="00DF4F1B" w:rsidRDefault="00DF4F1B" w:rsidP="00EE1EF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Экскурсия, по результатам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составляется устный рассказ по личным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068" w:type="dxa"/>
          </w:tcPr>
          <w:p w14:paraId="3C5408F4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7EE855C6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7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322F84AB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</w:tbl>
    <w:p w14:paraId="21AB78AB" w14:textId="77777777" w:rsidR="00DF4F1B" w:rsidRPr="00781FEA" w:rsidRDefault="00DF4F1B" w:rsidP="00DF4F1B">
      <w:pPr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7846047B" w14:textId="77777777" w:rsidTr="00EE1EFF">
        <w:trPr>
          <w:trHeight w:val="5328"/>
        </w:trPr>
        <w:tc>
          <w:tcPr>
            <w:tcW w:w="396" w:type="dxa"/>
          </w:tcPr>
          <w:p w14:paraId="4A40FA22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8.4.</w:t>
            </w:r>
          </w:p>
        </w:tc>
        <w:tc>
          <w:tcPr>
            <w:tcW w:w="5307" w:type="dxa"/>
          </w:tcPr>
          <w:p w14:paraId="39C8C52A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Текст. Признаки текста: смысловое единство 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14:paraId="6640BBC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C7124E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A26B31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0F72180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43CCF827" w14:textId="77777777" w:rsidR="00DF4F1B" w:rsidRDefault="00DF4F1B" w:rsidP="00EE1EF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«Сравниваем слово,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сходства и различия слова,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  <w:p w14:paraId="2958C30A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языковым 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несколько примеров текстов и «не текстов»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(нарушена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</w:p>
          <w:p w14:paraId="4D3F2C6D" w14:textId="77777777" w:rsidR="00DF4F1B" w:rsidRDefault="00DF4F1B" w:rsidP="00EE1EFF">
            <w:pPr>
              <w:pStyle w:val="TableParagraph"/>
              <w:spacing w:before="2" w:line="266" w:lineRule="auto"/>
              <w:ind w:left="78" w:right="137"/>
              <w:rPr>
                <w:sz w:val="15"/>
              </w:rPr>
            </w:pPr>
            <w:r>
              <w:rPr>
                <w:w w:val="105"/>
                <w:sz w:val="15"/>
              </w:rPr>
              <w:t>/ несколько предложений, которые 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 единой темой / несколько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об одном и том же, но 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выражающих мысль), сравнение,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 текста: смысловое единство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предложений </w:t>
            </w:r>
            <w:r>
              <w:rPr>
                <w:w w:val="105"/>
                <w:sz w:val="15"/>
              </w:rPr>
              <w:t>в тексте; последовательность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в тексте; выражение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</w:p>
          <w:p w14:paraId="0B982A9E" w14:textId="77777777" w:rsidR="00DF4F1B" w:rsidRDefault="00DF4F1B" w:rsidP="00EE1EFF">
            <w:pPr>
              <w:pStyle w:val="TableParagraph"/>
              <w:spacing w:before="5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различение текста и «не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текста», аргументация своей точки зрения;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способами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в тексте,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предположений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14:paraId="67A79AC8" w14:textId="77777777" w:rsidR="00DF4F1B" w:rsidRDefault="00DF4F1B" w:rsidP="00EE1EFF">
            <w:pPr>
              <w:pStyle w:val="TableParagraph"/>
              <w:spacing w:before="2" w:line="266" w:lineRule="auto"/>
              <w:ind w:left="78" w:right="60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за последовательностью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14:paraId="23E9CB04" w14:textId="77777777" w:rsidR="00DF4F1B" w:rsidRDefault="00DF4F1B" w:rsidP="00EE1EFF">
            <w:pPr>
              <w:pStyle w:val="TableParagraph"/>
              <w:spacing w:before="1" w:line="266" w:lineRule="auto"/>
              <w:ind w:left="78" w:right="1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 работа: восстановление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деформированного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определить правильный порядок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</w:tc>
        <w:tc>
          <w:tcPr>
            <w:tcW w:w="1068" w:type="dxa"/>
          </w:tcPr>
          <w:p w14:paraId="5B1E228E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2E209414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8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32DD8BB9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61BA2CA9" w14:textId="77777777" w:rsidTr="00EE1EFF">
        <w:trPr>
          <w:trHeight w:val="4259"/>
        </w:trPr>
        <w:tc>
          <w:tcPr>
            <w:tcW w:w="396" w:type="dxa"/>
          </w:tcPr>
          <w:p w14:paraId="3126DF71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8.5.</w:t>
            </w:r>
          </w:p>
        </w:tc>
        <w:tc>
          <w:tcPr>
            <w:tcW w:w="5307" w:type="dxa"/>
          </w:tcPr>
          <w:p w14:paraId="3B56B629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</w:p>
          <w:p w14:paraId="08972102" w14:textId="77777777" w:rsidR="00DF4F1B" w:rsidRDefault="00DF4F1B" w:rsidP="00EE1EFF">
            <w:pPr>
              <w:pStyle w:val="TableParagraph"/>
              <w:spacing w:before="20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 предложенным текстам. Последовательность частей текста (абзацев).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Корректирование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Типы текстов: описание, повествование, рассуждение, их 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14:paraId="28DA0299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4EA27C40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A8586D4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F925C36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2CE884B8" w14:textId="77777777" w:rsidR="00DF4F1B" w:rsidRDefault="00DF4F1B" w:rsidP="00EE1EFF">
            <w:pPr>
              <w:pStyle w:val="TableParagraph"/>
              <w:spacing w:before="64" w:line="266" w:lineRule="auto"/>
              <w:ind w:left="78" w:right="377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основной мысли предложенных </w:t>
            </w:r>
            <w:r>
              <w:rPr>
                <w:w w:val="105"/>
                <w:sz w:val="15"/>
              </w:rPr>
              <w:t>текстов;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структурой текста,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 структурным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компонентом текста,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 о том, что в абзаце содержится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микротема;</w:t>
            </w:r>
          </w:p>
          <w:p w14:paraId="6F385F7B" w14:textId="77777777" w:rsidR="00DF4F1B" w:rsidRDefault="00DF4F1B" w:rsidP="00EE1EFF">
            <w:pPr>
              <w:pStyle w:val="TableParagraph"/>
              <w:spacing w:before="5" w:line="266" w:lineRule="auto"/>
              <w:ind w:left="78" w:right="161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нарушенным порядком следования </w:t>
            </w:r>
            <w:r>
              <w:rPr>
                <w:w w:val="105"/>
                <w:sz w:val="15"/>
              </w:rPr>
              <w:t>абзацев;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Дифференцированное </w:t>
            </w:r>
            <w:r>
              <w:rPr>
                <w:w w:val="105"/>
                <w:sz w:val="15"/>
              </w:rPr>
              <w:t>задание: выделение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 в тексте, в котором абзацы 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  <w:p w14:paraId="60B3ED50" w14:textId="77777777" w:rsidR="00DF4F1B" w:rsidRDefault="00DF4F1B" w:rsidP="00EE1EFF">
            <w:pPr>
              <w:pStyle w:val="TableParagraph"/>
              <w:spacing w:before="5" w:line="266" w:lineRule="auto"/>
              <w:ind w:left="78" w:right="269"/>
              <w:rPr>
                <w:sz w:val="15"/>
              </w:rPr>
            </w:pPr>
            <w:r>
              <w:rPr>
                <w:w w:val="105"/>
                <w:sz w:val="15"/>
              </w:rPr>
              <w:t>Обсуждение: как связана основная мысль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с содержанием каждого абзаца;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каждого абзаца; преобразование </w:t>
            </w:r>
            <w:r>
              <w:rPr>
                <w:w w:val="105"/>
                <w:sz w:val="15"/>
              </w:rPr>
              <w:t>основной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предложение;</w:t>
            </w:r>
          </w:p>
        </w:tc>
        <w:tc>
          <w:tcPr>
            <w:tcW w:w="1068" w:type="dxa"/>
          </w:tcPr>
          <w:p w14:paraId="71A40B2C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3D4D9384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9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64210498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</w:tbl>
    <w:p w14:paraId="3E502962" w14:textId="77777777" w:rsidR="00DF4F1B" w:rsidRPr="00781FEA" w:rsidRDefault="00DF4F1B" w:rsidP="00DF4F1B">
      <w:pPr>
        <w:rPr>
          <w:sz w:val="15"/>
          <w:lang w:val="ru-RU"/>
        </w:rPr>
        <w:sectPr w:rsidR="00DF4F1B" w:rsidRPr="00781F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07"/>
        <w:gridCol w:w="528"/>
        <w:gridCol w:w="1104"/>
        <w:gridCol w:w="1140"/>
        <w:gridCol w:w="804"/>
        <w:gridCol w:w="3205"/>
        <w:gridCol w:w="1068"/>
        <w:gridCol w:w="1945"/>
      </w:tblGrid>
      <w:tr w:rsidR="00DF4F1B" w:rsidRPr="00EE1EFF" w14:paraId="60C40B38" w14:textId="77777777" w:rsidTr="00EE1EFF">
        <w:trPr>
          <w:trHeight w:val="1677"/>
        </w:trPr>
        <w:tc>
          <w:tcPr>
            <w:tcW w:w="396" w:type="dxa"/>
          </w:tcPr>
          <w:p w14:paraId="24507436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8.6.</w:t>
            </w:r>
          </w:p>
        </w:tc>
        <w:tc>
          <w:tcPr>
            <w:tcW w:w="5307" w:type="dxa"/>
          </w:tcPr>
          <w:p w14:paraId="3D870CC4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14:paraId="01018A2F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31ECB6C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F6EB75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57D5AEB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0515A95D" w14:textId="77777777" w:rsidR="00DF4F1B" w:rsidRDefault="00DF4F1B" w:rsidP="00EE1EFF">
            <w:pPr>
              <w:pStyle w:val="TableParagraph"/>
              <w:spacing w:before="64" w:line="266" w:lineRule="auto"/>
              <w:ind w:left="78" w:right="159"/>
              <w:rPr>
                <w:sz w:val="15"/>
              </w:rPr>
            </w:pPr>
            <w:r>
              <w:rPr>
                <w:w w:val="105"/>
                <w:sz w:val="15"/>
              </w:rPr>
              <w:t>Обсуждение особенностей жанра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поздравления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 поздравлений, анализ структуры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текстов-поздравлений;</w:t>
            </w:r>
          </w:p>
          <w:p w14:paraId="2B0F0CE8" w14:textId="77777777" w:rsidR="00DF4F1B" w:rsidRDefault="00DF4F1B" w:rsidP="00EE1EFF">
            <w:pPr>
              <w:pStyle w:val="TableParagraph"/>
              <w:spacing w:before="3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создание текста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поздравительной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открытки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(выбор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повода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поздравления определяется самими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учащимися);</w:t>
            </w:r>
          </w:p>
        </w:tc>
        <w:tc>
          <w:tcPr>
            <w:tcW w:w="1068" w:type="dxa"/>
          </w:tcPr>
          <w:p w14:paraId="7B6EFBFD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6BC625B3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30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2BA1298F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754CDAFA" w14:textId="77777777" w:rsidTr="00EE1EFF">
        <w:trPr>
          <w:trHeight w:val="3791"/>
        </w:trPr>
        <w:tc>
          <w:tcPr>
            <w:tcW w:w="396" w:type="dxa"/>
          </w:tcPr>
          <w:p w14:paraId="5BEF4CFE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307" w:type="dxa"/>
          </w:tcPr>
          <w:p w14:paraId="06698A76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14:paraId="19F190B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349404D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C34ADEE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5C0142C6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376B926D" w14:textId="77777777" w:rsidR="00DF4F1B" w:rsidRDefault="00DF4F1B" w:rsidP="00EE1EFF">
            <w:pPr>
              <w:pStyle w:val="TableParagraph"/>
              <w:spacing w:before="64" w:line="266" w:lineRule="auto"/>
              <w:ind w:left="78" w:right="55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создании текстов?»,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учащимися </w:t>
            </w:r>
            <w:r>
              <w:rPr>
                <w:w w:val="105"/>
                <w:sz w:val="15"/>
              </w:rPr>
              <w:t>предположений о целях создания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  <w:p w14:paraId="34DD3A0A" w14:textId="77777777" w:rsidR="00DF4F1B" w:rsidRDefault="00DF4F1B" w:rsidP="00EE1EFF">
            <w:pPr>
              <w:pStyle w:val="TableParagraph"/>
              <w:spacing w:before="3" w:line="266" w:lineRule="auto"/>
              <w:ind w:left="78" w:right="251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особенностями текста-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описания, установление его </w:t>
            </w:r>
            <w:r>
              <w:rPr>
                <w:w w:val="105"/>
                <w:sz w:val="15"/>
              </w:rPr>
              <w:t>особенностей,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в тексте средств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описания;</w:t>
            </w:r>
          </w:p>
          <w:p w14:paraId="26084E54" w14:textId="77777777" w:rsidR="00DF4F1B" w:rsidRDefault="00DF4F1B" w:rsidP="00EE1EFF">
            <w:pPr>
              <w:pStyle w:val="TableParagraph"/>
              <w:spacing w:before="3" w:line="266" w:lineRule="auto"/>
              <w:ind w:left="78" w:right="3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 различных текстовописаний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(художественных, научных описаний):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сходства и различий;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Наблюдение за текстомповествованием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особенностей;</w:t>
            </w:r>
          </w:p>
          <w:p w14:paraId="27B1A4F0" w14:textId="77777777" w:rsidR="00DF4F1B" w:rsidRDefault="00DF4F1B" w:rsidP="00EE1EFF">
            <w:pPr>
              <w:pStyle w:val="TableParagraph"/>
              <w:spacing w:before="2" w:line="266" w:lineRule="auto"/>
              <w:ind w:left="78" w:right="466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сравнение текстов-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повествований с текстами-описаниями;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 за текстом-рассуждением,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особенностей;</w:t>
            </w:r>
          </w:p>
          <w:p w14:paraId="65115C68" w14:textId="77777777" w:rsidR="00DF4F1B" w:rsidRDefault="00DF4F1B" w:rsidP="00EE1EFF">
            <w:pPr>
              <w:pStyle w:val="TableParagraph"/>
              <w:spacing w:before="1" w:line="266" w:lineRule="auto"/>
              <w:ind w:left="78" w:right="73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текста-рассуждения?»;</w:t>
            </w:r>
          </w:p>
        </w:tc>
        <w:tc>
          <w:tcPr>
            <w:tcW w:w="1068" w:type="dxa"/>
          </w:tcPr>
          <w:p w14:paraId="6612FE16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текущий;;</w:t>
            </w:r>
          </w:p>
        </w:tc>
        <w:tc>
          <w:tcPr>
            <w:tcW w:w="1945" w:type="dxa"/>
          </w:tcPr>
          <w:p w14:paraId="01AA78F3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31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03EEA56C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:rsidRPr="00EE1EFF" w14:paraId="384D9126" w14:textId="77777777" w:rsidTr="00EE1EFF">
        <w:trPr>
          <w:trHeight w:val="2302"/>
        </w:trPr>
        <w:tc>
          <w:tcPr>
            <w:tcW w:w="396" w:type="dxa"/>
          </w:tcPr>
          <w:p w14:paraId="2079A93E" w14:textId="77777777" w:rsidR="00DF4F1B" w:rsidRDefault="00DF4F1B" w:rsidP="00EE1EFF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307" w:type="dxa"/>
          </w:tcPr>
          <w:p w14:paraId="765E6099" w14:textId="77777777" w:rsidR="00DF4F1B" w:rsidRDefault="00DF4F1B" w:rsidP="00EE1EFF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Выразительное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Подробное изложение повествовательного текста объёмом 30—45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14:paraId="1DACCCD0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93A0B87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2D8E3DB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5AA09AC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  <w:tc>
          <w:tcPr>
            <w:tcW w:w="3205" w:type="dxa"/>
          </w:tcPr>
          <w:p w14:paraId="0741DF68" w14:textId="77777777" w:rsidR="00DF4F1B" w:rsidRDefault="00DF4F1B" w:rsidP="00EE1EFF">
            <w:pPr>
              <w:pStyle w:val="TableParagraph"/>
              <w:spacing w:before="64" w:line="266" w:lineRule="auto"/>
              <w:ind w:left="78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Коллективный анализ содержания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который предложен как основа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изложения (повествовательный текст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слов);</w:t>
            </w:r>
          </w:p>
          <w:p w14:paraId="05245D0B" w14:textId="77777777" w:rsidR="00DF4F1B" w:rsidRDefault="00DF4F1B" w:rsidP="00EE1EFF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14:paraId="5F1234AE" w14:textId="77777777" w:rsidR="00DF4F1B" w:rsidRDefault="00DF4F1B" w:rsidP="00EE1EFF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Письменное подробное изложение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 текста с опорой на вопросы;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Самопроверка с возможностью коррек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тировки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пересказа;</w:t>
            </w:r>
          </w:p>
        </w:tc>
        <w:tc>
          <w:tcPr>
            <w:tcW w:w="1068" w:type="dxa"/>
          </w:tcPr>
          <w:p w14:paraId="587BCE34" w14:textId="77777777" w:rsidR="00DF4F1B" w:rsidRDefault="00DF4F1B" w:rsidP="00EE1EFF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текущий;</w:t>
            </w:r>
          </w:p>
        </w:tc>
        <w:tc>
          <w:tcPr>
            <w:tcW w:w="1945" w:type="dxa"/>
          </w:tcPr>
          <w:p w14:paraId="20A27650" w14:textId="77777777" w:rsidR="00DF4F1B" w:rsidRDefault="00F76182" w:rsidP="00EE1EFF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32">
              <w:r w:rsidR="00DF4F1B">
                <w:rPr>
                  <w:w w:val="105"/>
                  <w:sz w:val="15"/>
                </w:rPr>
                <w:t>http://school</w:t>
              </w:r>
            </w:hyperlink>
          </w:p>
          <w:p w14:paraId="13A1913D" w14:textId="77777777" w:rsidR="00DF4F1B" w:rsidRDefault="00DF4F1B" w:rsidP="00EE1EFF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-collection.edu.ru/</w:t>
            </w:r>
          </w:p>
        </w:tc>
      </w:tr>
      <w:tr w:rsidR="00DF4F1B" w14:paraId="48C7AB65" w14:textId="77777777" w:rsidTr="00EE1EFF">
        <w:trPr>
          <w:trHeight w:val="333"/>
        </w:trPr>
        <w:tc>
          <w:tcPr>
            <w:tcW w:w="5703" w:type="dxa"/>
            <w:gridSpan w:val="2"/>
          </w:tcPr>
          <w:p w14:paraId="12C63D4B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5A2A1B98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9266" w:type="dxa"/>
            <w:gridSpan w:val="6"/>
          </w:tcPr>
          <w:p w14:paraId="1C717CA6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7CF99F2C" w14:textId="77777777" w:rsidTr="00EE1EFF">
        <w:trPr>
          <w:trHeight w:val="333"/>
        </w:trPr>
        <w:tc>
          <w:tcPr>
            <w:tcW w:w="5703" w:type="dxa"/>
            <w:gridSpan w:val="2"/>
          </w:tcPr>
          <w:p w14:paraId="2F071949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3E61C5F5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9266" w:type="dxa"/>
            <w:gridSpan w:val="6"/>
          </w:tcPr>
          <w:p w14:paraId="47F429EF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  <w:tr w:rsidR="00DF4F1B" w14:paraId="4CA66730" w14:textId="77777777" w:rsidTr="00EE1EFF">
        <w:trPr>
          <w:trHeight w:val="333"/>
        </w:trPr>
        <w:tc>
          <w:tcPr>
            <w:tcW w:w="5703" w:type="dxa"/>
            <w:gridSpan w:val="2"/>
          </w:tcPr>
          <w:p w14:paraId="0F5C43A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619C7ACA" w14:textId="77777777" w:rsidR="00DF4F1B" w:rsidRDefault="00DF4F1B" w:rsidP="00EE1EF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4" w:type="dxa"/>
          </w:tcPr>
          <w:p w14:paraId="4B1F93C3" w14:textId="77777777" w:rsidR="00DF4F1B" w:rsidRDefault="00DF4F1B" w:rsidP="00EE1EF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12</w:t>
            </w:r>
          </w:p>
        </w:tc>
        <w:tc>
          <w:tcPr>
            <w:tcW w:w="1140" w:type="dxa"/>
          </w:tcPr>
          <w:p w14:paraId="15748DC3" w14:textId="77777777" w:rsidR="00DF4F1B" w:rsidRDefault="00DF4F1B" w:rsidP="00EE1EFF">
            <w:pPr>
              <w:pStyle w:val="TableParagraph"/>
              <w:spacing w:before="64"/>
              <w:ind w:left="77"/>
              <w:jc w:val="center"/>
              <w:rPr>
                <w:sz w:val="15"/>
              </w:rPr>
            </w:pPr>
            <w:r>
              <w:rPr>
                <w:w w:val="104"/>
                <w:sz w:val="15"/>
              </w:rPr>
              <w:t>12</w:t>
            </w:r>
          </w:p>
        </w:tc>
        <w:tc>
          <w:tcPr>
            <w:tcW w:w="7022" w:type="dxa"/>
            <w:gridSpan w:val="4"/>
          </w:tcPr>
          <w:p w14:paraId="336F3739" w14:textId="77777777" w:rsidR="00DF4F1B" w:rsidRDefault="00DF4F1B" w:rsidP="00EE1EFF">
            <w:pPr>
              <w:pStyle w:val="TableParagraph"/>
              <w:rPr>
                <w:sz w:val="14"/>
              </w:rPr>
            </w:pPr>
          </w:p>
        </w:tc>
      </w:tr>
    </w:tbl>
    <w:p w14:paraId="26D18258" w14:textId="77777777" w:rsidR="00DF4F1B" w:rsidRDefault="00DF4F1B" w:rsidP="00DF4F1B">
      <w:pPr>
        <w:rPr>
          <w:sz w:val="14"/>
        </w:rPr>
        <w:sectPr w:rsidR="00DF4F1B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4E821EA5" w14:textId="77777777" w:rsidR="00DF4F1B" w:rsidRDefault="00DF4F1B" w:rsidP="00DF4F1B">
      <w:pPr>
        <w:spacing w:before="70"/>
        <w:ind w:left="103"/>
        <w:rPr>
          <w:b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2CDD00EF" wp14:editId="357991B7">
                <wp:simplePos x="0" y="0"/>
                <wp:positionH relativeFrom="page">
                  <wp:posOffset>421640</wp:posOffset>
                </wp:positionH>
                <wp:positionV relativeFrom="paragraph">
                  <wp:posOffset>285115</wp:posOffset>
                </wp:positionV>
                <wp:extent cx="671004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00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B082D" id="Rectangle 4" o:spid="_x0000_s1026" style="position:absolute;margin-left:33.2pt;margin-top:22.45pt;width:528.3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23"/>
        </w:rPr>
        <w:t>ПОУРОЧНОЕ</w:t>
      </w:r>
      <w:r>
        <w:rPr>
          <w:b/>
          <w:spacing w:val="23"/>
          <w:sz w:val="23"/>
        </w:rPr>
        <w:t xml:space="preserve"> </w:t>
      </w:r>
      <w:r>
        <w:rPr>
          <w:b/>
          <w:sz w:val="23"/>
        </w:rPr>
        <w:t>ПЛАНИРОВАНИЕ</w:t>
      </w:r>
    </w:p>
    <w:p w14:paraId="70DE6E04" w14:textId="77777777" w:rsidR="00DF4F1B" w:rsidRDefault="00DF4F1B" w:rsidP="00DF4F1B">
      <w:pPr>
        <w:pStyle w:val="af"/>
        <w:spacing w:before="9"/>
        <w:rPr>
          <w:b/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244E6BE6" w14:textId="77777777" w:rsidTr="00EE1EFF">
        <w:trPr>
          <w:trHeight w:val="465"/>
        </w:trPr>
        <w:tc>
          <w:tcPr>
            <w:tcW w:w="563" w:type="dxa"/>
            <w:vMerge w:val="restart"/>
          </w:tcPr>
          <w:p w14:paraId="202F73A2" w14:textId="77777777" w:rsidR="00DF4F1B" w:rsidRDefault="00DF4F1B" w:rsidP="00EE1EFF">
            <w:pPr>
              <w:pStyle w:val="TableParagraph"/>
              <w:spacing w:before="88" w:line="297" w:lineRule="auto"/>
              <w:ind w:left="74" w:right="125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413" w:type="dxa"/>
            <w:vMerge w:val="restart"/>
          </w:tcPr>
          <w:p w14:paraId="5773E225" w14:textId="77777777" w:rsidR="00DF4F1B" w:rsidRDefault="00DF4F1B" w:rsidP="00EE1EFF">
            <w:pPr>
              <w:pStyle w:val="TableParagraph"/>
              <w:spacing w:before="88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урока</w:t>
            </w:r>
          </w:p>
        </w:tc>
        <w:tc>
          <w:tcPr>
            <w:tcW w:w="3928" w:type="dxa"/>
            <w:gridSpan w:val="3"/>
          </w:tcPr>
          <w:p w14:paraId="13B78C8C" w14:textId="77777777" w:rsidR="00DF4F1B" w:rsidRDefault="00DF4F1B" w:rsidP="00EE1EFF">
            <w:pPr>
              <w:pStyle w:val="TableParagraph"/>
              <w:spacing w:before="88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12"/>
                <w:sz w:val="23"/>
              </w:rPr>
              <w:t xml:space="preserve"> </w:t>
            </w:r>
            <w:r>
              <w:rPr>
                <w:b/>
                <w:sz w:val="23"/>
              </w:rPr>
              <w:t>часов</w:t>
            </w:r>
          </w:p>
        </w:tc>
        <w:tc>
          <w:tcPr>
            <w:tcW w:w="1137" w:type="dxa"/>
            <w:vMerge w:val="restart"/>
          </w:tcPr>
          <w:p w14:paraId="039787F1" w14:textId="77777777" w:rsidR="00DF4F1B" w:rsidRDefault="00DF4F1B" w:rsidP="00EE1EFF">
            <w:pPr>
              <w:pStyle w:val="TableParagraph"/>
              <w:spacing w:before="88" w:line="297" w:lineRule="auto"/>
              <w:ind w:left="75"/>
              <w:rPr>
                <w:b/>
                <w:sz w:val="23"/>
              </w:rPr>
            </w:pPr>
            <w:r>
              <w:rPr>
                <w:b/>
                <w:sz w:val="23"/>
              </w:rPr>
              <w:t>Дата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1606" w:type="dxa"/>
            <w:vMerge w:val="restart"/>
          </w:tcPr>
          <w:p w14:paraId="6746DB0D" w14:textId="77777777" w:rsidR="00DF4F1B" w:rsidRDefault="00DF4F1B" w:rsidP="00EE1EFF">
            <w:pPr>
              <w:pStyle w:val="TableParagraph"/>
              <w:spacing w:before="88" w:line="297" w:lineRule="auto"/>
              <w:ind w:left="76" w:right="157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формы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контроля</w:t>
            </w:r>
          </w:p>
        </w:tc>
      </w:tr>
      <w:tr w:rsidR="00DF4F1B" w14:paraId="2D25CCD2" w14:textId="77777777" w:rsidTr="00EE1EFF">
        <w:trPr>
          <w:trHeight w:val="794"/>
        </w:trPr>
        <w:tc>
          <w:tcPr>
            <w:tcW w:w="563" w:type="dxa"/>
            <w:vMerge/>
            <w:tcBorders>
              <w:top w:val="nil"/>
            </w:tcBorders>
          </w:tcPr>
          <w:p w14:paraId="6F8E18CA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3413" w:type="dxa"/>
            <w:vMerge/>
            <w:tcBorders>
              <w:top w:val="nil"/>
            </w:tcBorders>
          </w:tcPr>
          <w:p w14:paraId="3959ED1A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</w:tcPr>
          <w:p w14:paraId="49E9D1B1" w14:textId="77777777" w:rsidR="00DF4F1B" w:rsidRDefault="00DF4F1B" w:rsidP="00EE1EFF">
            <w:pPr>
              <w:pStyle w:val="TableParagraph"/>
              <w:spacing w:before="88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83" w:type="dxa"/>
          </w:tcPr>
          <w:p w14:paraId="2A1E4593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630" w:type="dxa"/>
          </w:tcPr>
          <w:p w14:paraId="665FDCCF" w14:textId="77777777" w:rsidR="00DF4F1B" w:rsidRDefault="00DF4F1B" w:rsidP="00EE1EFF">
            <w:pPr>
              <w:pStyle w:val="TableParagraph"/>
              <w:spacing w:before="88" w:line="297" w:lineRule="auto"/>
              <w:ind w:left="75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14:paraId="06A6EB30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14:paraId="4C9938D3" w14:textId="77777777" w:rsidR="00DF4F1B" w:rsidRDefault="00DF4F1B" w:rsidP="00EE1EFF">
            <w:pPr>
              <w:rPr>
                <w:sz w:val="2"/>
                <w:szCs w:val="2"/>
              </w:rPr>
            </w:pPr>
          </w:p>
        </w:tc>
      </w:tr>
      <w:tr w:rsidR="00DF4F1B" w14:paraId="4EC337A6" w14:textId="77777777" w:rsidTr="00EE1EFF">
        <w:trPr>
          <w:trHeight w:val="633"/>
        </w:trPr>
        <w:tc>
          <w:tcPr>
            <w:tcW w:w="563" w:type="dxa"/>
          </w:tcPr>
          <w:p w14:paraId="1E2F69C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3413" w:type="dxa"/>
          </w:tcPr>
          <w:p w14:paraId="1BFA012A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Знакомство с учебником. Какая бывает речь?</w:t>
            </w:r>
          </w:p>
        </w:tc>
        <w:tc>
          <w:tcPr>
            <w:tcW w:w="715" w:type="dxa"/>
          </w:tcPr>
          <w:p w14:paraId="610B642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D0CFE7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68BB33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867FCF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8611082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29F309FB" w14:textId="77777777" w:rsidTr="00EE1EFF">
        <w:trPr>
          <w:trHeight w:val="856"/>
        </w:trPr>
        <w:tc>
          <w:tcPr>
            <w:tcW w:w="563" w:type="dxa"/>
          </w:tcPr>
          <w:p w14:paraId="323AAEC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3413" w:type="dxa"/>
          </w:tcPr>
          <w:p w14:paraId="104FC91C" w14:textId="77777777" w:rsidR="00DF4F1B" w:rsidRDefault="00DF4F1B" w:rsidP="00EE1EFF">
            <w:pPr>
              <w:pStyle w:val="TableParagraph"/>
              <w:spacing w:before="88" w:line="297" w:lineRule="auto"/>
              <w:ind w:left="74" w:right="669"/>
              <w:jc w:val="both"/>
              <w:rPr>
                <w:sz w:val="23"/>
              </w:rPr>
            </w:pPr>
            <w:r>
              <w:rPr>
                <w:sz w:val="23"/>
              </w:rPr>
              <w:t>Что можно узнать о человеке по его речи?</w:t>
            </w:r>
          </w:p>
        </w:tc>
        <w:tc>
          <w:tcPr>
            <w:tcW w:w="715" w:type="dxa"/>
          </w:tcPr>
          <w:p w14:paraId="5FE2EF3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0000C1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CDC928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4EE9D3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111FBB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11CBB1D9" w14:textId="77777777" w:rsidTr="00EE1EFF">
        <w:trPr>
          <w:trHeight w:val="841"/>
        </w:trPr>
        <w:tc>
          <w:tcPr>
            <w:tcW w:w="563" w:type="dxa"/>
          </w:tcPr>
          <w:p w14:paraId="6BD29BE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3413" w:type="dxa"/>
          </w:tcPr>
          <w:p w14:paraId="09B2E6D6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jc w:val="both"/>
              <w:rPr>
                <w:sz w:val="23"/>
              </w:rPr>
            </w:pPr>
            <w:r>
              <w:rPr>
                <w:sz w:val="23"/>
              </w:rPr>
              <w:t>Как отличить диалог от монолога?</w:t>
            </w:r>
          </w:p>
        </w:tc>
        <w:tc>
          <w:tcPr>
            <w:tcW w:w="715" w:type="dxa"/>
          </w:tcPr>
          <w:p w14:paraId="2F4E64C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D7BFEC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8E9064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EA1EB3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4C983A3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  <w:r>
              <w:rPr>
                <w:spacing w:val="1"/>
                <w:sz w:val="23"/>
              </w:rPr>
              <w:t xml:space="preserve"> </w:t>
            </w:r>
          </w:p>
        </w:tc>
      </w:tr>
      <w:tr w:rsidR="00DF4F1B" w14:paraId="638985AD" w14:textId="77777777" w:rsidTr="00EE1EFF">
        <w:trPr>
          <w:trHeight w:val="1116"/>
        </w:trPr>
        <w:tc>
          <w:tcPr>
            <w:tcW w:w="563" w:type="dxa"/>
          </w:tcPr>
          <w:p w14:paraId="4E729D0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3413" w:type="dxa"/>
          </w:tcPr>
          <w:p w14:paraId="1E003061" w14:textId="77777777" w:rsidR="00DF4F1B" w:rsidRDefault="00DF4F1B" w:rsidP="00EE1EFF">
            <w:pPr>
              <w:pStyle w:val="TableParagraph"/>
              <w:tabs>
                <w:tab w:val="left" w:pos="368"/>
              </w:tabs>
              <w:spacing w:before="2"/>
              <w:jc w:val="both"/>
              <w:rPr>
                <w:sz w:val="23"/>
              </w:rPr>
            </w:pPr>
            <w:r>
              <w:rPr>
                <w:sz w:val="23"/>
              </w:rPr>
              <w:t>Проверка знаний</w:t>
            </w:r>
          </w:p>
        </w:tc>
        <w:tc>
          <w:tcPr>
            <w:tcW w:w="715" w:type="dxa"/>
          </w:tcPr>
          <w:p w14:paraId="084CAA3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02BDE6D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2E009D2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89A3C7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00F3C50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Устный опрос, контрольная работа</w:t>
            </w:r>
          </w:p>
        </w:tc>
      </w:tr>
      <w:tr w:rsidR="00DF4F1B" w14:paraId="2796A6A9" w14:textId="77777777" w:rsidTr="00EE1EFF">
        <w:trPr>
          <w:trHeight w:val="797"/>
        </w:trPr>
        <w:tc>
          <w:tcPr>
            <w:tcW w:w="563" w:type="dxa"/>
          </w:tcPr>
          <w:p w14:paraId="2DDA3C0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3413" w:type="dxa"/>
          </w:tcPr>
          <w:p w14:paraId="283DBB86" w14:textId="77777777" w:rsidR="00DF4F1B" w:rsidRDefault="00DF4F1B" w:rsidP="00EE1EFF">
            <w:pPr>
              <w:pStyle w:val="TableParagraph"/>
              <w:spacing w:before="2" w:line="297" w:lineRule="auto"/>
              <w:ind w:left="74" w:right="59"/>
              <w:jc w:val="both"/>
              <w:rPr>
                <w:sz w:val="23"/>
              </w:rPr>
            </w:pPr>
            <w:r>
              <w:rPr>
                <w:sz w:val="23"/>
              </w:rPr>
              <w:t>Что такое текст?</w:t>
            </w:r>
          </w:p>
        </w:tc>
        <w:tc>
          <w:tcPr>
            <w:tcW w:w="715" w:type="dxa"/>
          </w:tcPr>
          <w:p w14:paraId="634FDB7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9A46C7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3E2804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35F01B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ED1F45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  <w:r>
              <w:rPr>
                <w:spacing w:val="1"/>
                <w:sz w:val="23"/>
              </w:rPr>
              <w:t xml:space="preserve"> </w:t>
            </w:r>
          </w:p>
        </w:tc>
      </w:tr>
      <w:tr w:rsidR="00DF4F1B" w14:paraId="129C31A4" w14:textId="77777777" w:rsidTr="00EE1EFF">
        <w:trPr>
          <w:trHeight w:val="1116"/>
        </w:trPr>
        <w:tc>
          <w:tcPr>
            <w:tcW w:w="563" w:type="dxa"/>
          </w:tcPr>
          <w:p w14:paraId="5984761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6.</w:t>
            </w:r>
          </w:p>
        </w:tc>
        <w:tc>
          <w:tcPr>
            <w:tcW w:w="3413" w:type="dxa"/>
          </w:tcPr>
          <w:p w14:paraId="49B22764" w14:textId="77777777" w:rsidR="00DF4F1B" w:rsidRDefault="00DF4F1B" w:rsidP="00EE1EFF">
            <w:pPr>
              <w:pStyle w:val="TableParagraph"/>
              <w:spacing w:before="2" w:line="297" w:lineRule="auto"/>
              <w:ind w:left="74" w:right="807"/>
              <w:jc w:val="both"/>
              <w:rPr>
                <w:sz w:val="23"/>
              </w:rPr>
            </w:pPr>
            <w:r>
              <w:rPr>
                <w:sz w:val="23"/>
              </w:rPr>
              <w:t>Что такое тема и главная мысль текста?</w:t>
            </w:r>
          </w:p>
        </w:tc>
        <w:tc>
          <w:tcPr>
            <w:tcW w:w="715" w:type="dxa"/>
          </w:tcPr>
          <w:p w14:paraId="529E108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4ECE5C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5F38023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2BA130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7780673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 xml:space="preserve">контроль; </w:t>
            </w:r>
          </w:p>
        </w:tc>
      </w:tr>
      <w:tr w:rsidR="00DF4F1B" w14:paraId="56B13FCC" w14:textId="77777777" w:rsidTr="00EE1EFF">
        <w:trPr>
          <w:trHeight w:val="1116"/>
        </w:trPr>
        <w:tc>
          <w:tcPr>
            <w:tcW w:w="563" w:type="dxa"/>
          </w:tcPr>
          <w:p w14:paraId="0D290C1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7.</w:t>
            </w:r>
          </w:p>
        </w:tc>
        <w:tc>
          <w:tcPr>
            <w:tcW w:w="3413" w:type="dxa"/>
          </w:tcPr>
          <w:p w14:paraId="7AC27C77" w14:textId="77777777" w:rsidR="00DF4F1B" w:rsidRDefault="00DF4F1B" w:rsidP="00EE1EFF">
            <w:pPr>
              <w:pStyle w:val="TableParagraph"/>
              <w:spacing w:before="88" w:line="297" w:lineRule="auto"/>
              <w:ind w:left="74" w:right="118"/>
              <w:jc w:val="both"/>
              <w:rPr>
                <w:sz w:val="23"/>
              </w:rPr>
            </w:pPr>
            <w:r>
              <w:rPr>
                <w:sz w:val="23"/>
              </w:rPr>
              <w:t>Части текста</w:t>
            </w:r>
          </w:p>
        </w:tc>
        <w:tc>
          <w:tcPr>
            <w:tcW w:w="715" w:type="dxa"/>
          </w:tcPr>
          <w:p w14:paraId="122DC97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1965A7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01902E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A9083C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51C28F1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                </w:t>
            </w:r>
          </w:p>
          <w:p w14:paraId="545B895B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1BEC23BC" w14:textId="77777777" w:rsidTr="00EE1EFF">
        <w:trPr>
          <w:trHeight w:val="1116"/>
        </w:trPr>
        <w:tc>
          <w:tcPr>
            <w:tcW w:w="563" w:type="dxa"/>
          </w:tcPr>
          <w:p w14:paraId="68E969D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8.</w:t>
            </w:r>
          </w:p>
        </w:tc>
        <w:tc>
          <w:tcPr>
            <w:tcW w:w="3413" w:type="dxa"/>
          </w:tcPr>
          <w:p w14:paraId="5D8E8385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  <w:tc>
          <w:tcPr>
            <w:tcW w:w="715" w:type="dxa"/>
          </w:tcPr>
          <w:p w14:paraId="3F586F6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EB7172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0FF8D8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6E6536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D19A56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3FD129F8" w14:textId="77777777" w:rsidTr="00EE1EFF">
        <w:trPr>
          <w:trHeight w:val="1116"/>
        </w:trPr>
        <w:tc>
          <w:tcPr>
            <w:tcW w:w="563" w:type="dxa"/>
          </w:tcPr>
          <w:p w14:paraId="4D23B4A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9.</w:t>
            </w:r>
          </w:p>
        </w:tc>
        <w:tc>
          <w:tcPr>
            <w:tcW w:w="3413" w:type="dxa"/>
          </w:tcPr>
          <w:p w14:paraId="6DD6E7FF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688F26B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6CCDE5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C7BBC9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1FE39F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1031F3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1BD19799" w14:textId="77777777" w:rsidTr="00EE1EFF">
        <w:trPr>
          <w:trHeight w:val="1116"/>
        </w:trPr>
        <w:tc>
          <w:tcPr>
            <w:tcW w:w="563" w:type="dxa"/>
          </w:tcPr>
          <w:p w14:paraId="5643E74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10.</w:t>
            </w:r>
          </w:p>
        </w:tc>
        <w:tc>
          <w:tcPr>
            <w:tcW w:w="3413" w:type="dxa"/>
          </w:tcPr>
          <w:p w14:paraId="060CAD58" w14:textId="77777777" w:rsidR="00DF4F1B" w:rsidRDefault="00DF4F1B" w:rsidP="00EE1EFF">
            <w:pPr>
              <w:pStyle w:val="TableParagraph"/>
              <w:spacing w:before="1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Что такое предложение?</w:t>
            </w:r>
          </w:p>
        </w:tc>
        <w:tc>
          <w:tcPr>
            <w:tcW w:w="715" w:type="dxa"/>
          </w:tcPr>
          <w:p w14:paraId="2F62C9E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BE99BC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C0B20B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1F25E6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A1C540F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0F47BB1D" w14:textId="77777777" w:rsidTr="00EE1EFF">
        <w:trPr>
          <w:trHeight w:val="1116"/>
        </w:trPr>
        <w:tc>
          <w:tcPr>
            <w:tcW w:w="563" w:type="dxa"/>
          </w:tcPr>
          <w:p w14:paraId="52B17B6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w="3413" w:type="dxa"/>
          </w:tcPr>
          <w:p w14:paraId="7DD73E48" w14:textId="77777777" w:rsidR="00DF4F1B" w:rsidRDefault="00DF4F1B" w:rsidP="00EE1EFF">
            <w:pPr>
              <w:pStyle w:val="TableParagraph"/>
              <w:spacing w:before="1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из слов составить предложение?</w:t>
            </w:r>
          </w:p>
        </w:tc>
        <w:tc>
          <w:tcPr>
            <w:tcW w:w="715" w:type="dxa"/>
          </w:tcPr>
          <w:p w14:paraId="457D4EA3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33E8E1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1DD0DA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86078E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80A5411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65C0E604" w14:textId="77777777" w:rsidTr="00EE1EFF">
        <w:trPr>
          <w:trHeight w:val="1116"/>
        </w:trPr>
        <w:tc>
          <w:tcPr>
            <w:tcW w:w="563" w:type="dxa"/>
          </w:tcPr>
          <w:p w14:paraId="4DE1FE1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w="3413" w:type="dxa"/>
          </w:tcPr>
          <w:p w14:paraId="71DD4E75" w14:textId="77777777" w:rsidR="00DF4F1B" w:rsidRDefault="00DF4F1B" w:rsidP="00EE1EFF">
            <w:pPr>
              <w:pStyle w:val="TableParagraph"/>
              <w:spacing w:before="1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Контрольное списывание</w:t>
            </w:r>
          </w:p>
        </w:tc>
        <w:tc>
          <w:tcPr>
            <w:tcW w:w="715" w:type="dxa"/>
          </w:tcPr>
          <w:p w14:paraId="5217CEB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663531E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5B78AF0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FDF15E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C57220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Контрольная работа;</w:t>
            </w:r>
          </w:p>
        </w:tc>
      </w:tr>
    </w:tbl>
    <w:p w14:paraId="34451D51" w14:textId="77777777" w:rsidR="00DF4F1B" w:rsidRDefault="00DF4F1B" w:rsidP="00DF4F1B">
      <w:pPr>
        <w:spacing w:line="297" w:lineRule="auto"/>
        <w:jc w:val="both"/>
        <w:rPr>
          <w:sz w:val="23"/>
        </w:rPr>
        <w:sectPr w:rsidR="00DF4F1B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265294FB" w14:textId="77777777" w:rsidTr="00EE1EFF">
        <w:trPr>
          <w:trHeight w:val="978"/>
        </w:trPr>
        <w:tc>
          <w:tcPr>
            <w:tcW w:w="563" w:type="dxa"/>
          </w:tcPr>
          <w:p w14:paraId="5A827B8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13.</w:t>
            </w:r>
          </w:p>
        </w:tc>
        <w:tc>
          <w:tcPr>
            <w:tcW w:w="3413" w:type="dxa"/>
          </w:tcPr>
          <w:p w14:paraId="5ACAA2DE" w14:textId="77777777" w:rsidR="00DF4F1B" w:rsidRDefault="00DF4F1B" w:rsidP="00EE1EFF">
            <w:pPr>
              <w:pStyle w:val="TableParagraph"/>
              <w:spacing w:before="88" w:line="297" w:lineRule="auto"/>
              <w:ind w:left="74" w:right="130"/>
              <w:jc w:val="both"/>
              <w:rPr>
                <w:sz w:val="23"/>
              </w:rPr>
            </w:pPr>
            <w:r>
              <w:rPr>
                <w:sz w:val="23"/>
              </w:rPr>
              <w:t>Что такое главные члены предложения?</w:t>
            </w:r>
          </w:p>
        </w:tc>
        <w:tc>
          <w:tcPr>
            <w:tcW w:w="715" w:type="dxa"/>
          </w:tcPr>
          <w:p w14:paraId="2AD705E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60A2DF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F90FA7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7E4D25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0660ECD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97C35A2" w14:textId="77777777" w:rsidTr="00EE1EFF">
        <w:trPr>
          <w:trHeight w:val="692"/>
        </w:trPr>
        <w:tc>
          <w:tcPr>
            <w:tcW w:w="563" w:type="dxa"/>
          </w:tcPr>
          <w:p w14:paraId="492A381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14.</w:t>
            </w:r>
          </w:p>
        </w:tc>
        <w:tc>
          <w:tcPr>
            <w:tcW w:w="3413" w:type="dxa"/>
          </w:tcPr>
          <w:p w14:paraId="73B70BE4" w14:textId="77777777" w:rsidR="00DF4F1B" w:rsidRDefault="00DF4F1B" w:rsidP="00EE1EFF">
            <w:pPr>
              <w:pStyle w:val="TableParagraph"/>
              <w:spacing w:before="88" w:line="297" w:lineRule="auto"/>
              <w:ind w:left="74" w:right="130"/>
              <w:jc w:val="both"/>
              <w:rPr>
                <w:sz w:val="23"/>
              </w:rPr>
            </w:pPr>
            <w:r>
              <w:rPr>
                <w:sz w:val="23"/>
              </w:rPr>
              <w:t>Что такое второстепенные члены предложения?</w:t>
            </w:r>
          </w:p>
        </w:tc>
        <w:tc>
          <w:tcPr>
            <w:tcW w:w="715" w:type="dxa"/>
          </w:tcPr>
          <w:p w14:paraId="505030D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F6EDAF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AD2D8F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5D9A3F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9750636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4BE57979" w14:textId="77777777" w:rsidTr="00EE1EFF">
        <w:trPr>
          <w:trHeight w:val="794"/>
        </w:trPr>
        <w:tc>
          <w:tcPr>
            <w:tcW w:w="563" w:type="dxa"/>
          </w:tcPr>
          <w:p w14:paraId="2D2276E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15.</w:t>
            </w:r>
          </w:p>
        </w:tc>
        <w:tc>
          <w:tcPr>
            <w:tcW w:w="3413" w:type="dxa"/>
          </w:tcPr>
          <w:p w14:paraId="1E381087" w14:textId="77777777" w:rsidR="00DF4F1B" w:rsidRDefault="00DF4F1B" w:rsidP="00EE1EFF">
            <w:pPr>
              <w:pStyle w:val="TableParagraph"/>
              <w:spacing w:before="88" w:line="297" w:lineRule="auto"/>
              <w:ind w:left="74" w:right="130"/>
              <w:jc w:val="both"/>
              <w:rPr>
                <w:sz w:val="23"/>
              </w:rPr>
            </w:pPr>
            <w:r>
              <w:rPr>
                <w:sz w:val="23"/>
              </w:rPr>
              <w:t>Подлежащее и сказуемое – главные члены предложения</w:t>
            </w:r>
          </w:p>
        </w:tc>
        <w:tc>
          <w:tcPr>
            <w:tcW w:w="715" w:type="dxa"/>
          </w:tcPr>
          <w:p w14:paraId="67DEBCA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6F7E93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FBAFD0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38A072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140540D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587DB986" w14:textId="77777777" w:rsidTr="00EE1EFF">
        <w:trPr>
          <w:trHeight w:val="794"/>
        </w:trPr>
        <w:tc>
          <w:tcPr>
            <w:tcW w:w="563" w:type="dxa"/>
          </w:tcPr>
          <w:p w14:paraId="3D71EF73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16.</w:t>
            </w:r>
          </w:p>
        </w:tc>
        <w:tc>
          <w:tcPr>
            <w:tcW w:w="3413" w:type="dxa"/>
          </w:tcPr>
          <w:p w14:paraId="56FBD61C" w14:textId="77777777" w:rsidR="00DF4F1B" w:rsidRDefault="00DF4F1B" w:rsidP="00EE1EFF">
            <w:pPr>
              <w:pStyle w:val="TableParagraph"/>
              <w:spacing w:before="88" w:line="297" w:lineRule="auto"/>
              <w:ind w:left="74" w:right="282"/>
              <w:jc w:val="both"/>
              <w:rPr>
                <w:sz w:val="23"/>
              </w:rPr>
            </w:pPr>
            <w:r>
              <w:rPr>
                <w:sz w:val="23"/>
              </w:rPr>
              <w:t xml:space="preserve">Что такое распространенные и нераспространённые предложения? </w:t>
            </w:r>
          </w:p>
        </w:tc>
        <w:tc>
          <w:tcPr>
            <w:tcW w:w="715" w:type="dxa"/>
          </w:tcPr>
          <w:p w14:paraId="1651C70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A4CABE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A6CD49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C24FD8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21FC963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221D73D" w14:textId="77777777" w:rsidTr="00EE1EFF">
        <w:trPr>
          <w:trHeight w:val="731"/>
        </w:trPr>
        <w:tc>
          <w:tcPr>
            <w:tcW w:w="563" w:type="dxa"/>
          </w:tcPr>
          <w:p w14:paraId="6A432C5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17.</w:t>
            </w:r>
          </w:p>
        </w:tc>
        <w:tc>
          <w:tcPr>
            <w:tcW w:w="3413" w:type="dxa"/>
          </w:tcPr>
          <w:p w14:paraId="2E09A7BB" w14:textId="77777777" w:rsidR="00DF4F1B" w:rsidRDefault="00DF4F1B" w:rsidP="00EE1EFF">
            <w:pPr>
              <w:pStyle w:val="TableParagraph"/>
              <w:spacing w:before="88" w:line="297" w:lineRule="auto"/>
              <w:ind w:left="74" w:right="282"/>
              <w:jc w:val="both"/>
              <w:rPr>
                <w:sz w:val="23"/>
              </w:rPr>
            </w:pPr>
            <w:r>
              <w:rPr>
                <w:sz w:val="23"/>
              </w:rPr>
              <w:t>Как установить связь слов в предложении?</w:t>
            </w:r>
          </w:p>
        </w:tc>
        <w:tc>
          <w:tcPr>
            <w:tcW w:w="715" w:type="dxa"/>
          </w:tcPr>
          <w:p w14:paraId="4374706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508CD1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DB216D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4225A1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4E72276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67EF750" w14:textId="77777777" w:rsidTr="00EE1EFF">
        <w:trPr>
          <w:trHeight w:val="685"/>
        </w:trPr>
        <w:tc>
          <w:tcPr>
            <w:tcW w:w="563" w:type="dxa"/>
          </w:tcPr>
          <w:p w14:paraId="174B3F3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18.</w:t>
            </w:r>
          </w:p>
        </w:tc>
        <w:tc>
          <w:tcPr>
            <w:tcW w:w="3413" w:type="dxa"/>
          </w:tcPr>
          <w:p w14:paraId="3CC4E4CB" w14:textId="77777777" w:rsidR="00DF4F1B" w:rsidRDefault="00DF4F1B" w:rsidP="00EE1EFF">
            <w:pPr>
              <w:pStyle w:val="TableParagraph"/>
              <w:spacing w:before="88" w:line="297" w:lineRule="auto"/>
              <w:ind w:left="74" w:right="85"/>
              <w:jc w:val="both"/>
              <w:rPr>
                <w:sz w:val="23"/>
              </w:rPr>
            </w:pPr>
            <w:r>
              <w:rPr>
                <w:sz w:val="23"/>
              </w:rPr>
              <w:t>Развитие речи. Обучающее сочинение по картинке</w:t>
            </w:r>
          </w:p>
        </w:tc>
        <w:tc>
          <w:tcPr>
            <w:tcW w:w="715" w:type="dxa"/>
          </w:tcPr>
          <w:p w14:paraId="688A01F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17AE9E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36C1617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54983BA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F358AEC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</w:p>
          <w:p w14:paraId="741F7957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работа</w:t>
            </w:r>
          </w:p>
        </w:tc>
      </w:tr>
      <w:tr w:rsidR="00DF4F1B" w14:paraId="3A6602B4" w14:textId="77777777" w:rsidTr="00EE1EFF">
        <w:trPr>
          <w:trHeight w:val="356"/>
        </w:trPr>
        <w:tc>
          <w:tcPr>
            <w:tcW w:w="563" w:type="dxa"/>
          </w:tcPr>
          <w:p w14:paraId="7FE2A9E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19.</w:t>
            </w:r>
          </w:p>
        </w:tc>
        <w:tc>
          <w:tcPr>
            <w:tcW w:w="3413" w:type="dxa"/>
          </w:tcPr>
          <w:p w14:paraId="359BF348" w14:textId="77777777" w:rsidR="00DF4F1B" w:rsidRDefault="00DF4F1B" w:rsidP="00EE1EFF">
            <w:pPr>
              <w:pStyle w:val="TableParagraph"/>
              <w:spacing w:before="88" w:line="297" w:lineRule="auto"/>
              <w:ind w:left="74" w:right="85"/>
              <w:jc w:val="both"/>
              <w:rPr>
                <w:sz w:val="23"/>
              </w:rPr>
            </w:pPr>
            <w:r>
              <w:rPr>
                <w:sz w:val="23"/>
              </w:rPr>
              <w:t>Анализ сочинений</w:t>
            </w:r>
          </w:p>
        </w:tc>
        <w:tc>
          <w:tcPr>
            <w:tcW w:w="715" w:type="dxa"/>
          </w:tcPr>
          <w:p w14:paraId="3AD0E33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AA917C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4014D7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105759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97C2360" w14:textId="77777777" w:rsidR="00DF4F1B" w:rsidRDefault="00DF4F1B" w:rsidP="00EE1EFF">
            <w:pPr>
              <w:pStyle w:val="TableParagraph"/>
              <w:spacing w:before="88" w:line="297" w:lineRule="auto"/>
              <w:ind w:left="76" w:right="-1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756F4304" w14:textId="77777777" w:rsidTr="00EE1EFF">
        <w:trPr>
          <w:trHeight w:val="309"/>
        </w:trPr>
        <w:tc>
          <w:tcPr>
            <w:tcW w:w="563" w:type="dxa"/>
          </w:tcPr>
          <w:p w14:paraId="768276C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20.</w:t>
            </w:r>
          </w:p>
        </w:tc>
        <w:tc>
          <w:tcPr>
            <w:tcW w:w="3413" w:type="dxa"/>
          </w:tcPr>
          <w:p w14:paraId="061288E8" w14:textId="77777777" w:rsidR="00DF4F1B" w:rsidRDefault="00DF4F1B" w:rsidP="00EE1EFF">
            <w:pPr>
              <w:pStyle w:val="TableParagraph"/>
              <w:spacing w:before="4" w:line="297" w:lineRule="auto"/>
              <w:ind w:left="74" w:right="664"/>
              <w:jc w:val="both"/>
              <w:rPr>
                <w:sz w:val="23"/>
              </w:rPr>
            </w:pPr>
            <w:r>
              <w:rPr>
                <w:sz w:val="23"/>
              </w:rPr>
              <w:t xml:space="preserve">Контрольный диктант </w:t>
            </w:r>
          </w:p>
        </w:tc>
        <w:tc>
          <w:tcPr>
            <w:tcW w:w="715" w:type="dxa"/>
          </w:tcPr>
          <w:p w14:paraId="101AE82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348D8A9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4CACC9F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BCC412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5ED2348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46D7B800" w14:textId="77777777" w:rsidTr="00EE1EFF">
        <w:trPr>
          <w:trHeight w:val="816"/>
        </w:trPr>
        <w:tc>
          <w:tcPr>
            <w:tcW w:w="563" w:type="dxa"/>
          </w:tcPr>
          <w:p w14:paraId="486AE3B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21.</w:t>
            </w:r>
          </w:p>
        </w:tc>
        <w:tc>
          <w:tcPr>
            <w:tcW w:w="3413" w:type="dxa"/>
          </w:tcPr>
          <w:p w14:paraId="47ADE53A" w14:textId="77777777" w:rsidR="00DF4F1B" w:rsidRDefault="00DF4F1B" w:rsidP="00EE1EFF">
            <w:pPr>
              <w:pStyle w:val="TableParagraph"/>
              <w:spacing w:before="4" w:line="297" w:lineRule="auto"/>
              <w:ind w:left="74" w:right="664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753FB96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8B9CF9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B5D757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B71785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B221DA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0DB24821" w14:textId="77777777" w:rsidTr="00EE1EFF">
        <w:trPr>
          <w:trHeight w:val="715"/>
        </w:trPr>
        <w:tc>
          <w:tcPr>
            <w:tcW w:w="563" w:type="dxa"/>
          </w:tcPr>
          <w:p w14:paraId="5CBAC44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22.</w:t>
            </w:r>
          </w:p>
        </w:tc>
        <w:tc>
          <w:tcPr>
            <w:tcW w:w="3413" w:type="dxa"/>
          </w:tcPr>
          <w:p w14:paraId="040876F8" w14:textId="77777777" w:rsidR="00DF4F1B" w:rsidRDefault="00DF4F1B" w:rsidP="00EE1EFF">
            <w:pPr>
              <w:pStyle w:val="TableParagraph"/>
              <w:spacing w:before="4" w:line="297" w:lineRule="auto"/>
              <w:ind w:left="74" w:right="664"/>
              <w:jc w:val="both"/>
              <w:rPr>
                <w:sz w:val="23"/>
              </w:rPr>
            </w:pPr>
            <w:r>
              <w:rPr>
                <w:sz w:val="23"/>
              </w:rPr>
              <w:t>Что такое лексическое значение слова?</w:t>
            </w:r>
          </w:p>
        </w:tc>
        <w:tc>
          <w:tcPr>
            <w:tcW w:w="715" w:type="dxa"/>
          </w:tcPr>
          <w:p w14:paraId="53C8AAC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44CBEA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F3BF50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A32C80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930BC3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Устный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5288DD7A" w14:textId="77777777" w:rsidTr="00EE1EFF">
        <w:trPr>
          <w:trHeight w:val="715"/>
        </w:trPr>
        <w:tc>
          <w:tcPr>
            <w:tcW w:w="563" w:type="dxa"/>
          </w:tcPr>
          <w:p w14:paraId="0B85D6E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23.</w:t>
            </w:r>
          </w:p>
        </w:tc>
        <w:tc>
          <w:tcPr>
            <w:tcW w:w="3413" w:type="dxa"/>
          </w:tcPr>
          <w:p w14:paraId="28924F9C" w14:textId="77777777" w:rsidR="00DF4F1B" w:rsidRDefault="00DF4F1B" w:rsidP="00EE1EFF">
            <w:pPr>
              <w:pStyle w:val="TableParagraph"/>
              <w:spacing w:before="4" w:line="297" w:lineRule="auto"/>
              <w:ind w:left="74" w:right="664"/>
              <w:jc w:val="both"/>
              <w:rPr>
                <w:sz w:val="23"/>
              </w:rPr>
            </w:pPr>
            <w:r>
              <w:rPr>
                <w:sz w:val="23"/>
              </w:rPr>
              <w:t>Что такое лексическое значение слова?</w:t>
            </w:r>
          </w:p>
        </w:tc>
        <w:tc>
          <w:tcPr>
            <w:tcW w:w="715" w:type="dxa"/>
          </w:tcPr>
          <w:p w14:paraId="1004D88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4F3B07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3C5EE5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B557E6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9DE5C54" w14:textId="77777777" w:rsidR="00DF4F1B" w:rsidRDefault="00DF4F1B" w:rsidP="00EE1EFF">
            <w:r w:rsidRPr="00EB0852">
              <w:rPr>
                <w:sz w:val="23"/>
              </w:rPr>
              <w:t>Устный опрос;</w:t>
            </w:r>
            <w:r w:rsidRPr="00EB0852">
              <w:rPr>
                <w:spacing w:val="1"/>
                <w:sz w:val="23"/>
              </w:rPr>
              <w:t xml:space="preserve"> </w:t>
            </w:r>
          </w:p>
        </w:tc>
      </w:tr>
      <w:tr w:rsidR="00DF4F1B" w14:paraId="64B73907" w14:textId="77777777" w:rsidTr="00EE1EFF">
        <w:trPr>
          <w:trHeight w:val="715"/>
        </w:trPr>
        <w:tc>
          <w:tcPr>
            <w:tcW w:w="563" w:type="dxa"/>
          </w:tcPr>
          <w:p w14:paraId="67A57EC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24.</w:t>
            </w:r>
          </w:p>
        </w:tc>
        <w:tc>
          <w:tcPr>
            <w:tcW w:w="3413" w:type="dxa"/>
          </w:tcPr>
          <w:p w14:paraId="52FDF3AF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jc w:val="both"/>
              <w:rPr>
                <w:sz w:val="23"/>
              </w:rPr>
            </w:pPr>
            <w:r>
              <w:rPr>
                <w:sz w:val="23"/>
              </w:rPr>
              <w:t>Что такое однозначные и многозначные слова?</w:t>
            </w:r>
          </w:p>
        </w:tc>
        <w:tc>
          <w:tcPr>
            <w:tcW w:w="715" w:type="dxa"/>
          </w:tcPr>
          <w:p w14:paraId="737A546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705708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6BAB4F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3BE7F3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E224B7F" w14:textId="77777777" w:rsidR="00DF4F1B" w:rsidRDefault="00DF4F1B" w:rsidP="00EE1EFF">
            <w:r w:rsidRPr="00EB0852">
              <w:rPr>
                <w:sz w:val="23"/>
              </w:rPr>
              <w:t>Устный опрос;</w:t>
            </w:r>
            <w:r w:rsidRPr="00EB0852">
              <w:rPr>
                <w:spacing w:val="1"/>
                <w:sz w:val="23"/>
              </w:rPr>
              <w:t xml:space="preserve"> </w:t>
            </w:r>
          </w:p>
        </w:tc>
      </w:tr>
      <w:tr w:rsidR="00DF4F1B" w14:paraId="126F96D5" w14:textId="77777777" w:rsidTr="00EE1EFF">
        <w:trPr>
          <w:trHeight w:val="715"/>
        </w:trPr>
        <w:tc>
          <w:tcPr>
            <w:tcW w:w="563" w:type="dxa"/>
          </w:tcPr>
          <w:p w14:paraId="64139EF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25.</w:t>
            </w:r>
          </w:p>
        </w:tc>
        <w:tc>
          <w:tcPr>
            <w:tcW w:w="3413" w:type="dxa"/>
          </w:tcPr>
          <w:p w14:paraId="5FC6CA10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jc w:val="both"/>
              <w:rPr>
                <w:sz w:val="23"/>
              </w:rPr>
            </w:pPr>
            <w:r>
              <w:rPr>
                <w:sz w:val="23"/>
              </w:rPr>
              <w:t>Что такое прямое и переносное значение многозначных слов?</w:t>
            </w:r>
          </w:p>
        </w:tc>
        <w:tc>
          <w:tcPr>
            <w:tcW w:w="715" w:type="dxa"/>
          </w:tcPr>
          <w:p w14:paraId="6842C19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408DE3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342F96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B67523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5CADC3B" w14:textId="77777777" w:rsidR="00DF4F1B" w:rsidRDefault="00DF4F1B" w:rsidP="00EE1EFF">
            <w:r w:rsidRPr="00EB0852">
              <w:rPr>
                <w:sz w:val="23"/>
              </w:rPr>
              <w:t>Устный опрос;</w:t>
            </w:r>
            <w:r w:rsidRPr="00EB0852">
              <w:rPr>
                <w:spacing w:val="1"/>
                <w:sz w:val="23"/>
              </w:rPr>
              <w:t xml:space="preserve"> </w:t>
            </w:r>
          </w:p>
        </w:tc>
      </w:tr>
      <w:tr w:rsidR="00DF4F1B" w14:paraId="2B108AD6" w14:textId="77777777" w:rsidTr="00EE1EFF">
        <w:trPr>
          <w:trHeight w:val="715"/>
        </w:trPr>
        <w:tc>
          <w:tcPr>
            <w:tcW w:w="563" w:type="dxa"/>
          </w:tcPr>
          <w:p w14:paraId="5DFA233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26.</w:t>
            </w:r>
          </w:p>
        </w:tc>
        <w:tc>
          <w:tcPr>
            <w:tcW w:w="3413" w:type="dxa"/>
          </w:tcPr>
          <w:p w14:paraId="6026243C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jc w:val="both"/>
              <w:rPr>
                <w:sz w:val="23"/>
              </w:rPr>
            </w:pPr>
            <w:r>
              <w:rPr>
                <w:sz w:val="23"/>
              </w:rPr>
              <w:t>Что такое синонимы?</w:t>
            </w:r>
          </w:p>
        </w:tc>
        <w:tc>
          <w:tcPr>
            <w:tcW w:w="715" w:type="dxa"/>
          </w:tcPr>
          <w:p w14:paraId="32490C8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772851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F697CD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CE7B6C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05C96C2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4160DB07" w14:textId="77777777" w:rsidTr="00EE1EFF">
        <w:trPr>
          <w:trHeight w:val="715"/>
        </w:trPr>
        <w:tc>
          <w:tcPr>
            <w:tcW w:w="563" w:type="dxa"/>
          </w:tcPr>
          <w:p w14:paraId="34AAFF0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27.</w:t>
            </w:r>
          </w:p>
        </w:tc>
        <w:tc>
          <w:tcPr>
            <w:tcW w:w="3413" w:type="dxa"/>
          </w:tcPr>
          <w:p w14:paraId="1F0737E4" w14:textId="77777777" w:rsidR="00DF4F1B" w:rsidRDefault="00DF4F1B" w:rsidP="00EE1EFF">
            <w:pPr>
              <w:pStyle w:val="TableParagraph"/>
              <w:spacing w:before="88" w:line="297" w:lineRule="auto"/>
              <w:ind w:right="162"/>
              <w:jc w:val="both"/>
              <w:rPr>
                <w:sz w:val="23"/>
              </w:rPr>
            </w:pPr>
            <w:r>
              <w:rPr>
                <w:sz w:val="23"/>
              </w:rPr>
              <w:t>Что такое антонимы?</w:t>
            </w:r>
          </w:p>
        </w:tc>
        <w:tc>
          <w:tcPr>
            <w:tcW w:w="715" w:type="dxa"/>
          </w:tcPr>
          <w:p w14:paraId="72F7F91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E1B202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1AE22E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07DFFD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CCCA19D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6C4411DA" w14:textId="77777777" w:rsidTr="00EE1EFF">
        <w:trPr>
          <w:trHeight w:val="715"/>
        </w:trPr>
        <w:tc>
          <w:tcPr>
            <w:tcW w:w="563" w:type="dxa"/>
          </w:tcPr>
          <w:p w14:paraId="3BBF70F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28.</w:t>
            </w:r>
          </w:p>
        </w:tc>
        <w:tc>
          <w:tcPr>
            <w:tcW w:w="3413" w:type="dxa"/>
          </w:tcPr>
          <w:p w14:paraId="3A5D69E8" w14:textId="77777777" w:rsidR="00DF4F1B" w:rsidRDefault="00DF4F1B" w:rsidP="00EE1EFF">
            <w:pPr>
              <w:pStyle w:val="TableParagraph"/>
              <w:spacing w:before="88" w:line="297" w:lineRule="auto"/>
              <w:ind w:right="162"/>
              <w:jc w:val="both"/>
              <w:rPr>
                <w:sz w:val="23"/>
              </w:rPr>
            </w:pPr>
            <w:r>
              <w:rPr>
                <w:sz w:val="23"/>
              </w:rPr>
              <w:t>Что такое антонимы?</w:t>
            </w:r>
          </w:p>
        </w:tc>
        <w:tc>
          <w:tcPr>
            <w:tcW w:w="715" w:type="dxa"/>
          </w:tcPr>
          <w:p w14:paraId="2CB4A94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9CE9A8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60BEEE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2DA2D4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706D5C7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18B1E419" w14:textId="77777777" w:rsidTr="00EE1EFF">
        <w:trPr>
          <w:trHeight w:val="715"/>
        </w:trPr>
        <w:tc>
          <w:tcPr>
            <w:tcW w:w="563" w:type="dxa"/>
          </w:tcPr>
          <w:p w14:paraId="0A6DBAE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29.</w:t>
            </w:r>
          </w:p>
        </w:tc>
        <w:tc>
          <w:tcPr>
            <w:tcW w:w="3413" w:type="dxa"/>
          </w:tcPr>
          <w:p w14:paraId="2EA705C2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Контрольный диктант</w:t>
            </w:r>
          </w:p>
        </w:tc>
        <w:tc>
          <w:tcPr>
            <w:tcW w:w="715" w:type="dxa"/>
          </w:tcPr>
          <w:p w14:paraId="5894A9E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A471F97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7593DCC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48A11A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FD4905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4AA93908" w14:textId="77777777" w:rsidTr="00EE1EFF">
        <w:trPr>
          <w:trHeight w:val="715"/>
        </w:trPr>
        <w:tc>
          <w:tcPr>
            <w:tcW w:w="563" w:type="dxa"/>
          </w:tcPr>
          <w:p w14:paraId="7B88570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30.</w:t>
            </w:r>
          </w:p>
        </w:tc>
        <w:tc>
          <w:tcPr>
            <w:tcW w:w="3413" w:type="dxa"/>
          </w:tcPr>
          <w:p w14:paraId="3880112C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241F864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86E00B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5F1F5B6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1026B3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4D7ECED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234F1A76" w14:textId="77777777" w:rsidTr="00EE1EFF">
        <w:trPr>
          <w:trHeight w:val="715"/>
        </w:trPr>
        <w:tc>
          <w:tcPr>
            <w:tcW w:w="563" w:type="dxa"/>
          </w:tcPr>
          <w:p w14:paraId="58FDC83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31.</w:t>
            </w:r>
          </w:p>
        </w:tc>
        <w:tc>
          <w:tcPr>
            <w:tcW w:w="3413" w:type="dxa"/>
          </w:tcPr>
          <w:p w14:paraId="1AF5C2F0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Что такое родственные слова?</w:t>
            </w:r>
          </w:p>
        </w:tc>
        <w:tc>
          <w:tcPr>
            <w:tcW w:w="715" w:type="dxa"/>
          </w:tcPr>
          <w:p w14:paraId="6144416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28F2DC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9DBAE5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BBD10C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F39B12E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538C2052" w14:textId="77777777" w:rsidTr="00EE1EFF">
        <w:trPr>
          <w:trHeight w:val="715"/>
        </w:trPr>
        <w:tc>
          <w:tcPr>
            <w:tcW w:w="563" w:type="dxa"/>
          </w:tcPr>
          <w:p w14:paraId="2CB6F82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32.</w:t>
            </w:r>
          </w:p>
        </w:tc>
        <w:tc>
          <w:tcPr>
            <w:tcW w:w="3413" w:type="dxa"/>
          </w:tcPr>
          <w:p w14:paraId="025B07D4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Что такое родственные слова?</w:t>
            </w:r>
          </w:p>
        </w:tc>
        <w:tc>
          <w:tcPr>
            <w:tcW w:w="715" w:type="dxa"/>
          </w:tcPr>
          <w:p w14:paraId="7947F5B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8A9E23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8594C0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4C56FE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56374FF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</w:tbl>
    <w:p w14:paraId="41C0C0C8" w14:textId="77777777" w:rsidR="00DF4F1B" w:rsidRDefault="00DF4F1B" w:rsidP="00DF4F1B">
      <w:pPr>
        <w:spacing w:line="297" w:lineRule="auto"/>
        <w:jc w:val="both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0541A583" w14:textId="77777777" w:rsidTr="00EE1EFF">
        <w:trPr>
          <w:trHeight w:val="836"/>
        </w:trPr>
        <w:tc>
          <w:tcPr>
            <w:tcW w:w="563" w:type="dxa"/>
          </w:tcPr>
          <w:p w14:paraId="1AB08E1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33.</w:t>
            </w:r>
          </w:p>
        </w:tc>
        <w:tc>
          <w:tcPr>
            <w:tcW w:w="3413" w:type="dxa"/>
          </w:tcPr>
          <w:p w14:paraId="02474B71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Что такое корень слова? Что такое однокоренные слова?</w:t>
            </w:r>
          </w:p>
        </w:tc>
        <w:tc>
          <w:tcPr>
            <w:tcW w:w="715" w:type="dxa"/>
          </w:tcPr>
          <w:p w14:paraId="0425EE0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E29D41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5BB759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39B896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0F258C7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4C44C4E0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1C40B509" w14:textId="77777777" w:rsidTr="00EE1EFF">
        <w:trPr>
          <w:trHeight w:val="705"/>
        </w:trPr>
        <w:tc>
          <w:tcPr>
            <w:tcW w:w="563" w:type="dxa"/>
          </w:tcPr>
          <w:p w14:paraId="427747C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34.</w:t>
            </w:r>
          </w:p>
        </w:tc>
        <w:tc>
          <w:tcPr>
            <w:tcW w:w="3413" w:type="dxa"/>
          </w:tcPr>
          <w:p w14:paraId="7509E8DF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Что такое корень слова? Что такое однокоренные слова?</w:t>
            </w:r>
          </w:p>
        </w:tc>
        <w:tc>
          <w:tcPr>
            <w:tcW w:w="715" w:type="dxa"/>
          </w:tcPr>
          <w:p w14:paraId="1837A0B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91D169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5BF8B31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EFA519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418F376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Тестирование</w:t>
            </w:r>
          </w:p>
        </w:tc>
      </w:tr>
      <w:tr w:rsidR="00DF4F1B" w14:paraId="709772BE" w14:textId="77777777" w:rsidTr="00EE1EFF">
        <w:trPr>
          <w:trHeight w:val="928"/>
        </w:trPr>
        <w:tc>
          <w:tcPr>
            <w:tcW w:w="563" w:type="dxa"/>
          </w:tcPr>
          <w:p w14:paraId="796DD27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35.</w:t>
            </w:r>
          </w:p>
        </w:tc>
        <w:tc>
          <w:tcPr>
            <w:tcW w:w="3413" w:type="dxa"/>
          </w:tcPr>
          <w:p w14:paraId="053001EA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Какие бывают слоги?</w:t>
            </w:r>
          </w:p>
        </w:tc>
        <w:tc>
          <w:tcPr>
            <w:tcW w:w="715" w:type="dxa"/>
          </w:tcPr>
          <w:p w14:paraId="1DC62A0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64714F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FFC8AC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6647A2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7AE7126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6A378FE0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3AAEA487" w14:textId="77777777" w:rsidTr="00EE1EFF">
        <w:trPr>
          <w:trHeight w:val="794"/>
        </w:trPr>
        <w:tc>
          <w:tcPr>
            <w:tcW w:w="563" w:type="dxa"/>
          </w:tcPr>
          <w:p w14:paraId="7D19D23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36.</w:t>
            </w:r>
          </w:p>
        </w:tc>
        <w:tc>
          <w:tcPr>
            <w:tcW w:w="3413" w:type="dxa"/>
          </w:tcPr>
          <w:p w14:paraId="62A27719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определить ударный слог?</w:t>
            </w:r>
          </w:p>
        </w:tc>
        <w:tc>
          <w:tcPr>
            <w:tcW w:w="715" w:type="dxa"/>
          </w:tcPr>
          <w:p w14:paraId="0DBFE25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559BD9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2ECA982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D3CE62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455CD38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50FBDBA" w14:textId="77777777" w:rsidTr="00EE1EFF">
        <w:trPr>
          <w:trHeight w:val="794"/>
        </w:trPr>
        <w:tc>
          <w:tcPr>
            <w:tcW w:w="563" w:type="dxa"/>
          </w:tcPr>
          <w:p w14:paraId="58EA97F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37.</w:t>
            </w:r>
          </w:p>
        </w:tc>
        <w:tc>
          <w:tcPr>
            <w:tcW w:w="3413" w:type="dxa"/>
          </w:tcPr>
          <w:p w14:paraId="3AD41500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определить ударный слог?</w:t>
            </w:r>
          </w:p>
        </w:tc>
        <w:tc>
          <w:tcPr>
            <w:tcW w:w="715" w:type="dxa"/>
          </w:tcPr>
          <w:p w14:paraId="7536850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79A4A3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51CFBF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3FAF51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D9A5731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35ED38DC" w14:textId="77777777" w:rsidTr="00EE1EFF">
        <w:trPr>
          <w:trHeight w:val="781"/>
        </w:trPr>
        <w:tc>
          <w:tcPr>
            <w:tcW w:w="563" w:type="dxa"/>
          </w:tcPr>
          <w:p w14:paraId="77EE7AF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38.</w:t>
            </w:r>
          </w:p>
        </w:tc>
        <w:tc>
          <w:tcPr>
            <w:tcW w:w="3413" w:type="dxa"/>
          </w:tcPr>
          <w:p w14:paraId="12F0FD7A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Как переносить слоги с одной строки на другую?</w:t>
            </w:r>
          </w:p>
        </w:tc>
        <w:tc>
          <w:tcPr>
            <w:tcW w:w="715" w:type="dxa"/>
          </w:tcPr>
          <w:p w14:paraId="4238E26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B523BE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CD1908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EA30D1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03A416F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C7CBC64" w14:textId="77777777" w:rsidTr="00EE1EFF">
        <w:trPr>
          <w:trHeight w:val="834"/>
        </w:trPr>
        <w:tc>
          <w:tcPr>
            <w:tcW w:w="563" w:type="dxa"/>
          </w:tcPr>
          <w:p w14:paraId="68AB1B3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39.</w:t>
            </w:r>
          </w:p>
        </w:tc>
        <w:tc>
          <w:tcPr>
            <w:tcW w:w="3413" w:type="dxa"/>
          </w:tcPr>
          <w:p w14:paraId="0740489B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Как переносить слоги с одной строки на другую?</w:t>
            </w:r>
          </w:p>
        </w:tc>
        <w:tc>
          <w:tcPr>
            <w:tcW w:w="715" w:type="dxa"/>
          </w:tcPr>
          <w:p w14:paraId="482E0F3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A099D1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DDBA65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E881EA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70DEE53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608A3D2E" w14:textId="77777777" w:rsidTr="00EE1EFF">
        <w:trPr>
          <w:trHeight w:val="833"/>
        </w:trPr>
        <w:tc>
          <w:tcPr>
            <w:tcW w:w="563" w:type="dxa"/>
          </w:tcPr>
          <w:p w14:paraId="58544B2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40.</w:t>
            </w:r>
          </w:p>
        </w:tc>
        <w:tc>
          <w:tcPr>
            <w:tcW w:w="3413" w:type="dxa"/>
          </w:tcPr>
          <w:p w14:paraId="34D3F6B4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Обучающее сочинение по серии картинок</w:t>
            </w:r>
          </w:p>
        </w:tc>
        <w:tc>
          <w:tcPr>
            <w:tcW w:w="715" w:type="dxa"/>
          </w:tcPr>
          <w:p w14:paraId="42AC219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090B12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29E8500D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5053CF6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A4768BF" w14:textId="77777777" w:rsidR="00DF4F1B" w:rsidRDefault="00DF4F1B" w:rsidP="00EE1EFF">
            <w:pPr>
              <w:pStyle w:val="TableParagraph"/>
              <w:spacing w:before="88" w:line="297" w:lineRule="auto"/>
              <w:ind w:left="76" w:right="-16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5B9840D1" w14:textId="77777777" w:rsidTr="00EE1EFF">
        <w:trPr>
          <w:trHeight w:val="702"/>
        </w:trPr>
        <w:tc>
          <w:tcPr>
            <w:tcW w:w="563" w:type="dxa"/>
          </w:tcPr>
          <w:p w14:paraId="3259E6B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41.</w:t>
            </w:r>
          </w:p>
        </w:tc>
        <w:tc>
          <w:tcPr>
            <w:tcW w:w="3413" w:type="dxa"/>
          </w:tcPr>
          <w:p w14:paraId="3DF53F51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Проверочная работа</w:t>
            </w:r>
          </w:p>
        </w:tc>
        <w:tc>
          <w:tcPr>
            <w:tcW w:w="715" w:type="dxa"/>
          </w:tcPr>
          <w:p w14:paraId="048AE6C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FC4771F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0F1AD2C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313FE9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119F35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Контрольная работа</w:t>
            </w:r>
          </w:p>
        </w:tc>
      </w:tr>
      <w:tr w:rsidR="00DF4F1B" w14:paraId="1D9FAA6C" w14:textId="77777777" w:rsidTr="00EE1EFF">
        <w:trPr>
          <w:trHeight w:val="847"/>
        </w:trPr>
        <w:tc>
          <w:tcPr>
            <w:tcW w:w="563" w:type="dxa"/>
          </w:tcPr>
          <w:p w14:paraId="7AFB7C5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42.</w:t>
            </w:r>
          </w:p>
        </w:tc>
        <w:tc>
          <w:tcPr>
            <w:tcW w:w="3413" w:type="dxa"/>
          </w:tcPr>
          <w:p w14:paraId="1CDD5EC3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Контрольный диктант</w:t>
            </w:r>
          </w:p>
        </w:tc>
        <w:tc>
          <w:tcPr>
            <w:tcW w:w="715" w:type="dxa"/>
          </w:tcPr>
          <w:p w14:paraId="738913D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CC9FC82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1BE9017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4E8E30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55B60D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63B12006" w14:textId="77777777" w:rsidTr="00EE1EFF">
        <w:trPr>
          <w:trHeight w:val="847"/>
        </w:trPr>
        <w:tc>
          <w:tcPr>
            <w:tcW w:w="563" w:type="dxa"/>
          </w:tcPr>
          <w:p w14:paraId="1159A43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43.</w:t>
            </w:r>
          </w:p>
        </w:tc>
        <w:tc>
          <w:tcPr>
            <w:tcW w:w="3413" w:type="dxa"/>
          </w:tcPr>
          <w:p w14:paraId="36FC8CB2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11AE588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88771B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2F231DB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137452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064BCEF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1AEE82BE" w14:textId="77777777" w:rsidTr="00EE1EFF">
        <w:trPr>
          <w:trHeight w:val="847"/>
        </w:trPr>
        <w:tc>
          <w:tcPr>
            <w:tcW w:w="563" w:type="dxa"/>
          </w:tcPr>
          <w:p w14:paraId="1D26621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44.</w:t>
            </w:r>
          </w:p>
        </w:tc>
        <w:tc>
          <w:tcPr>
            <w:tcW w:w="3413" w:type="dxa"/>
          </w:tcPr>
          <w:p w14:paraId="648EEDDD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различить звуки и буквы?</w:t>
            </w:r>
          </w:p>
        </w:tc>
        <w:tc>
          <w:tcPr>
            <w:tcW w:w="715" w:type="dxa"/>
          </w:tcPr>
          <w:p w14:paraId="5A4836B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F68C96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202441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BFBD70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7747D10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6FE3679E" w14:textId="77777777" w:rsidTr="00EE1EFF">
        <w:trPr>
          <w:trHeight w:val="847"/>
        </w:trPr>
        <w:tc>
          <w:tcPr>
            <w:tcW w:w="563" w:type="dxa"/>
          </w:tcPr>
          <w:p w14:paraId="4B1A61C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45.</w:t>
            </w:r>
          </w:p>
        </w:tc>
        <w:tc>
          <w:tcPr>
            <w:tcW w:w="3413" w:type="dxa"/>
          </w:tcPr>
          <w:p w14:paraId="4E25F652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мы используем алфавит?</w:t>
            </w:r>
          </w:p>
        </w:tc>
        <w:tc>
          <w:tcPr>
            <w:tcW w:w="715" w:type="dxa"/>
          </w:tcPr>
          <w:p w14:paraId="2167784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97D7F5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E8A7CF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1E8626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B13C116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584C7AC4" w14:textId="77777777" w:rsidTr="00EE1EFF">
        <w:trPr>
          <w:trHeight w:val="847"/>
        </w:trPr>
        <w:tc>
          <w:tcPr>
            <w:tcW w:w="563" w:type="dxa"/>
          </w:tcPr>
          <w:p w14:paraId="020B17B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46.</w:t>
            </w:r>
          </w:p>
        </w:tc>
        <w:tc>
          <w:tcPr>
            <w:tcW w:w="3413" w:type="dxa"/>
          </w:tcPr>
          <w:p w14:paraId="7E991F3E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мы используем алфавит?</w:t>
            </w:r>
          </w:p>
        </w:tc>
        <w:tc>
          <w:tcPr>
            <w:tcW w:w="715" w:type="dxa"/>
          </w:tcPr>
          <w:p w14:paraId="535078F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13DC52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9C0EA5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8EBEE6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E254ECA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DF4F1B" w14:paraId="2DBF2AC7" w14:textId="77777777" w:rsidTr="00EE1EFF">
        <w:trPr>
          <w:trHeight w:val="847"/>
        </w:trPr>
        <w:tc>
          <w:tcPr>
            <w:tcW w:w="563" w:type="dxa"/>
          </w:tcPr>
          <w:p w14:paraId="090E93D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47.</w:t>
            </w:r>
          </w:p>
        </w:tc>
        <w:tc>
          <w:tcPr>
            <w:tcW w:w="3413" w:type="dxa"/>
          </w:tcPr>
          <w:p w14:paraId="0F49478A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Какие слова пишутся с заглавной буквы?</w:t>
            </w:r>
          </w:p>
        </w:tc>
        <w:tc>
          <w:tcPr>
            <w:tcW w:w="715" w:type="dxa"/>
          </w:tcPr>
          <w:p w14:paraId="094A3CB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008328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5587ADD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125563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06A6C08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541B63A4" w14:textId="77777777" w:rsidTr="00EE1EFF">
        <w:trPr>
          <w:trHeight w:val="847"/>
        </w:trPr>
        <w:tc>
          <w:tcPr>
            <w:tcW w:w="563" w:type="dxa"/>
          </w:tcPr>
          <w:p w14:paraId="19D8CCC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48.</w:t>
            </w:r>
          </w:p>
        </w:tc>
        <w:tc>
          <w:tcPr>
            <w:tcW w:w="3413" w:type="dxa"/>
          </w:tcPr>
          <w:p w14:paraId="2D353993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определить гласные звуки?</w:t>
            </w:r>
          </w:p>
        </w:tc>
        <w:tc>
          <w:tcPr>
            <w:tcW w:w="715" w:type="dxa"/>
          </w:tcPr>
          <w:p w14:paraId="6DEE8E3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3D3080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1E8075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D6DF51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E5F2E99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</w:p>
          <w:p w14:paraId="648B6E82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z w:val="23"/>
              </w:rPr>
            </w:pP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351D0FEA" w14:textId="77777777" w:rsidTr="00EE1EFF">
        <w:trPr>
          <w:trHeight w:val="847"/>
        </w:trPr>
        <w:tc>
          <w:tcPr>
            <w:tcW w:w="563" w:type="dxa"/>
          </w:tcPr>
          <w:p w14:paraId="39CA726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49.</w:t>
            </w:r>
          </w:p>
        </w:tc>
        <w:tc>
          <w:tcPr>
            <w:tcW w:w="3413" w:type="dxa"/>
          </w:tcPr>
          <w:p w14:paraId="2694B65C" w14:textId="77777777" w:rsidR="00DF4F1B" w:rsidRDefault="00DF4F1B" w:rsidP="00EE1EFF">
            <w:pPr>
              <w:pStyle w:val="TableParagraph"/>
              <w:spacing w:before="88" w:line="297" w:lineRule="auto"/>
              <w:ind w:left="74" w:right="136"/>
              <w:jc w:val="both"/>
              <w:rPr>
                <w:sz w:val="23"/>
              </w:rPr>
            </w:pPr>
            <w:r>
              <w:rPr>
                <w:sz w:val="23"/>
              </w:rPr>
              <w:t>Контрольный диктант</w:t>
            </w:r>
          </w:p>
        </w:tc>
        <w:tc>
          <w:tcPr>
            <w:tcW w:w="715" w:type="dxa"/>
          </w:tcPr>
          <w:p w14:paraId="3224BD7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6845F9B" w14:textId="77777777" w:rsidR="00DF4F1B" w:rsidRDefault="00DF4F1B" w:rsidP="00EE1EFF">
            <w:pPr>
              <w:pStyle w:val="TableParagraph"/>
              <w:jc w:val="both"/>
            </w:pPr>
          </w:p>
          <w:p w14:paraId="5F54A90E" w14:textId="77777777" w:rsidR="00DF4F1B" w:rsidRPr="00106492" w:rsidRDefault="00DF4F1B" w:rsidP="00EE1EFF">
            <w:pPr>
              <w:jc w:val="center"/>
            </w:pPr>
          </w:p>
        </w:tc>
        <w:tc>
          <w:tcPr>
            <w:tcW w:w="1630" w:type="dxa"/>
          </w:tcPr>
          <w:p w14:paraId="4DE65F9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9ED239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97ABFCE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4AF109C5" w14:textId="77777777" w:rsidTr="00EE1EFF">
        <w:trPr>
          <w:trHeight w:val="847"/>
        </w:trPr>
        <w:tc>
          <w:tcPr>
            <w:tcW w:w="563" w:type="dxa"/>
          </w:tcPr>
          <w:p w14:paraId="36F841D3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50.</w:t>
            </w:r>
          </w:p>
        </w:tc>
        <w:tc>
          <w:tcPr>
            <w:tcW w:w="3413" w:type="dxa"/>
          </w:tcPr>
          <w:p w14:paraId="6D020FDF" w14:textId="77777777" w:rsidR="00DF4F1B" w:rsidRDefault="00DF4F1B" w:rsidP="00EE1EFF">
            <w:pPr>
              <w:pStyle w:val="TableParagraph"/>
              <w:spacing w:before="88" w:line="297" w:lineRule="auto"/>
              <w:ind w:left="74" w:right="136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0327BE2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6B66D1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F8377B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194F4C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A7F912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</w:tbl>
    <w:p w14:paraId="1C109AAB" w14:textId="77777777" w:rsidR="00DF4F1B" w:rsidRDefault="00DF4F1B" w:rsidP="00DF4F1B">
      <w:pPr>
        <w:spacing w:line="297" w:lineRule="auto"/>
        <w:jc w:val="both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003817FD" w14:textId="77777777" w:rsidTr="00EE1EFF">
        <w:trPr>
          <w:trHeight w:val="1120"/>
        </w:trPr>
        <w:tc>
          <w:tcPr>
            <w:tcW w:w="563" w:type="dxa"/>
          </w:tcPr>
          <w:p w14:paraId="440A4C4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51.</w:t>
            </w:r>
          </w:p>
        </w:tc>
        <w:tc>
          <w:tcPr>
            <w:tcW w:w="3413" w:type="dxa"/>
          </w:tcPr>
          <w:p w14:paraId="5A1CA4BE" w14:textId="77777777" w:rsidR="00DF4F1B" w:rsidRDefault="00DF4F1B" w:rsidP="00EE1EFF">
            <w:pPr>
              <w:pStyle w:val="TableParagraph"/>
              <w:spacing w:before="88" w:line="297" w:lineRule="auto"/>
              <w:ind w:left="74" w:right="136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слов с безударными гласными в корне</w:t>
            </w:r>
          </w:p>
        </w:tc>
        <w:tc>
          <w:tcPr>
            <w:tcW w:w="715" w:type="dxa"/>
          </w:tcPr>
          <w:p w14:paraId="17E8F74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F6301A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4428F7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886025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813F203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2AE7141A" w14:textId="77777777" w:rsidTr="00EE1EFF">
        <w:trPr>
          <w:trHeight w:val="837"/>
        </w:trPr>
        <w:tc>
          <w:tcPr>
            <w:tcW w:w="563" w:type="dxa"/>
          </w:tcPr>
          <w:p w14:paraId="02FCEF8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52.</w:t>
            </w:r>
          </w:p>
        </w:tc>
        <w:tc>
          <w:tcPr>
            <w:tcW w:w="3413" w:type="dxa"/>
          </w:tcPr>
          <w:p w14:paraId="3C7E8EE6" w14:textId="77777777" w:rsidR="00DF4F1B" w:rsidRPr="00781FEA" w:rsidRDefault="00DF4F1B" w:rsidP="00EE1EFF">
            <w:pPr>
              <w:jc w:val="both"/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>Правописание слов с безударными гласными в корне</w:t>
            </w:r>
          </w:p>
        </w:tc>
        <w:tc>
          <w:tcPr>
            <w:tcW w:w="715" w:type="dxa"/>
          </w:tcPr>
          <w:p w14:paraId="5E3CE8E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1BEE9C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41AB88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024FE7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642C75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DF4F1B" w14:paraId="54A7FA5A" w14:textId="77777777" w:rsidTr="00EE1EFF">
        <w:trPr>
          <w:trHeight w:val="693"/>
        </w:trPr>
        <w:tc>
          <w:tcPr>
            <w:tcW w:w="563" w:type="dxa"/>
          </w:tcPr>
          <w:p w14:paraId="7DFAF0B3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53.</w:t>
            </w:r>
          </w:p>
        </w:tc>
        <w:tc>
          <w:tcPr>
            <w:tcW w:w="3413" w:type="dxa"/>
          </w:tcPr>
          <w:p w14:paraId="1EF0F944" w14:textId="77777777" w:rsidR="00DF4F1B" w:rsidRPr="00781FEA" w:rsidRDefault="00DF4F1B" w:rsidP="00EE1EFF">
            <w:pPr>
              <w:jc w:val="both"/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>Правописание слов с безударными гласными в корне</w:t>
            </w:r>
          </w:p>
        </w:tc>
        <w:tc>
          <w:tcPr>
            <w:tcW w:w="715" w:type="dxa"/>
          </w:tcPr>
          <w:p w14:paraId="1D97717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5E8617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EF08C9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D4D6B3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E1632CF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26B2F357" w14:textId="77777777" w:rsidTr="00EE1EFF">
        <w:trPr>
          <w:trHeight w:val="788"/>
        </w:trPr>
        <w:tc>
          <w:tcPr>
            <w:tcW w:w="563" w:type="dxa"/>
          </w:tcPr>
          <w:p w14:paraId="4B3C2FA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54.</w:t>
            </w:r>
          </w:p>
        </w:tc>
        <w:tc>
          <w:tcPr>
            <w:tcW w:w="3413" w:type="dxa"/>
          </w:tcPr>
          <w:p w14:paraId="5EFCF527" w14:textId="77777777" w:rsidR="00DF4F1B" w:rsidRPr="00781FEA" w:rsidRDefault="00DF4F1B" w:rsidP="00EE1EFF">
            <w:pPr>
              <w:jc w:val="both"/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>Правописание слов с безударными гласными в корне</w:t>
            </w:r>
          </w:p>
        </w:tc>
        <w:tc>
          <w:tcPr>
            <w:tcW w:w="715" w:type="dxa"/>
          </w:tcPr>
          <w:p w14:paraId="2955D10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C41D18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410719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5E2EBF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D829C4C" w14:textId="77777777" w:rsidR="00DF4F1B" w:rsidRDefault="00DF4F1B" w:rsidP="00EE1EFF">
            <w:pPr>
              <w:pStyle w:val="TableParagraph"/>
              <w:spacing w:before="88" w:line="297" w:lineRule="auto"/>
              <w:ind w:left="76" w:right="-1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5F6A1B0F" w14:textId="77777777" w:rsidTr="00EE1EFF">
        <w:trPr>
          <w:trHeight w:val="843"/>
        </w:trPr>
        <w:tc>
          <w:tcPr>
            <w:tcW w:w="563" w:type="dxa"/>
          </w:tcPr>
          <w:p w14:paraId="3A2E216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55.</w:t>
            </w:r>
          </w:p>
        </w:tc>
        <w:tc>
          <w:tcPr>
            <w:tcW w:w="3413" w:type="dxa"/>
          </w:tcPr>
          <w:p w14:paraId="16C358BD" w14:textId="77777777" w:rsidR="00DF4F1B" w:rsidRPr="00781FEA" w:rsidRDefault="00DF4F1B" w:rsidP="00EE1EFF">
            <w:pPr>
              <w:jc w:val="both"/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>Правописание слов с безударными гласными в корне</w:t>
            </w:r>
          </w:p>
        </w:tc>
        <w:tc>
          <w:tcPr>
            <w:tcW w:w="715" w:type="dxa"/>
          </w:tcPr>
          <w:p w14:paraId="5F2FFD9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F21374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853081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46B58D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53CFAB1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616F0743" w14:textId="77777777" w:rsidTr="00EE1EFF">
        <w:trPr>
          <w:trHeight w:val="826"/>
        </w:trPr>
        <w:tc>
          <w:tcPr>
            <w:tcW w:w="563" w:type="dxa"/>
          </w:tcPr>
          <w:p w14:paraId="049D089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56.</w:t>
            </w:r>
          </w:p>
        </w:tc>
        <w:tc>
          <w:tcPr>
            <w:tcW w:w="3413" w:type="dxa"/>
          </w:tcPr>
          <w:p w14:paraId="175F18D1" w14:textId="77777777" w:rsidR="00DF4F1B" w:rsidRDefault="00DF4F1B" w:rsidP="00EE1EFF">
            <w:pPr>
              <w:pStyle w:val="TableParagraph"/>
              <w:spacing w:before="88" w:line="297" w:lineRule="auto"/>
              <w:ind w:left="74" w:right="218"/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Правописание слов с непроверяемыми безударными гласными звуками в корне </w:t>
            </w:r>
          </w:p>
        </w:tc>
        <w:tc>
          <w:tcPr>
            <w:tcW w:w="715" w:type="dxa"/>
          </w:tcPr>
          <w:p w14:paraId="3647D7D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D309C6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CEE512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DABFE5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A4919C8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59FD5062" w14:textId="77777777" w:rsidTr="00EE1EFF">
        <w:trPr>
          <w:trHeight w:val="826"/>
        </w:trPr>
        <w:tc>
          <w:tcPr>
            <w:tcW w:w="563" w:type="dxa"/>
          </w:tcPr>
          <w:p w14:paraId="7B768E0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57.</w:t>
            </w:r>
          </w:p>
        </w:tc>
        <w:tc>
          <w:tcPr>
            <w:tcW w:w="3413" w:type="dxa"/>
          </w:tcPr>
          <w:p w14:paraId="0E34541B" w14:textId="77777777" w:rsidR="00DF4F1B" w:rsidRPr="00781FEA" w:rsidRDefault="00DF4F1B" w:rsidP="00EE1EFF">
            <w:pPr>
              <w:ind w:left="178" w:hanging="142"/>
              <w:jc w:val="both"/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 xml:space="preserve">Правописание слов с непроверяемыми безударными гласными звуками в корне </w:t>
            </w:r>
          </w:p>
        </w:tc>
        <w:tc>
          <w:tcPr>
            <w:tcW w:w="715" w:type="dxa"/>
          </w:tcPr>
          <w:p w14:paraId="088B391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01A2AC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6E8050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6E16F87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246321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контроль;</w:t>
            </w:r>
          </w:p>
        </w:tc>
      </w:tr>
      <w:tr w:rsidR="00DF4F1B" w14:paraId="6985AC90" w14:textId="77777777" w:rsidTr="00EE1EFF">
        <w:trPr>
          <w:trHeight w:val="826"/>
        </w:trPr>
        <w:tc>
          <w:tcPr>
            <w:tcW w:w="563" w:type="dxa"/>
          </w:tcPr>
          <w:p w14:paraId="6601B53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58.</w:t>
            </w:r>
          </w:p>
        </w:tc>
        <w:tc>
          <w:tcPr>
            <w:tcW w:w="3413" w:type="dxa"/>
          </w:tcPr>
          <w:p w14:paraId="6A92DCBE" w14:textId="77777777" w:rsidR="00DF4F1B" w:rsidRPr="00781FEA" w:rsidRDefault="00DF4F1B" w:rsidP="00EE1EFF">
            <w:pPr>
              <w:ind w:left="178" w:hanging="142"/>
              <w:jc w:val="both"/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 xml:space="preserve">Правописание слов с непроверяемыми безударными гласными звуками в корне </w:t>
            </w:r>
          </w:p>
        </w:tc>
        <w:tc>
          <w:tcPr>
            <w:tcW w:w="715" w:type="dxa"/>
          </w:tcPr>
          <w:p w14:paraId="1F2B615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E41BA7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A9B571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4693B3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41089DC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414B0B78" w14:textId="77777777" w:rsidTr="00EE1EFF">
        <w:trPr>
          <w:trHeight w:val="826"/>
        </w:trPr>
        <w:tc>
          <w:tcPr>
            <w:tcW w:w="563" w:type="dxa"/>
          </w:tcPr>
          <w:p w14:paraId="483A02E1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59.</w:t>
            </w:r>
          </w:p>
        </w:tc>
        <w:tc>
          <w:tcPr>
            <w:tcW w:w="3413" w:type="dxa"/>
          </w:tcPr>
          <w:p w14:paraId="748D4129" w14:textId="77777777" w:rsidR="00DF4F1B" w:rsidRDefault="00DF4F1B" w:rsidP="00EE1EFF">
            <w:pPr>
              <w:pStyle w:val="TableParagraph"/>
              <w:spacing w:before="88" w:line="297" w:lineRule="auto"/>
              <w:ind w:left="74" w:right="122"/>
              <w:jc w:val="both"/>
              <w:rPr>
                <w:sz w:val="23"/>
              </w:rPr>
            </w:pPr>
            <w:r>
              <w:rPr>
                <w:sz w:val="23"/>
              </w:rPr>
              <w:t>Развитие речи. Обучающее сочинение</w:t>
            </w:r>
          </w:p>
        </w:tc>
        <w:tc>
          <w:tcPr>
            <w:tcW w:w="715" w:type="dxa"/>
          </w:tcPr>
          <w:p w14:paraId="6A09B06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0C1A95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08AA92D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1289082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E09994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3398C8B6" w14:textId="77777777" w:rsidTr="00EE1EFF">
        <w:trPr>
          <w:trHeight w:val="826"/>
        </w:trPr>
        <w:tc>
          <w:tcPr>
            <w:tcW w:w="563" w:type="dxa"/>
          </w:tcPr>
          <w:p w14:paraId="7703D50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60.</w:t>
            </w:r>
          </w:p>
        </w:tc>
        <w:tc>
          <w:tcPr>
            <w:tcW w:w="3413" w:type="dxa"/>
          </w:tcPr>
          <w:p w14:paraId="691076F6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>Диктант. Проверочная работа</w:t>
            </w:r>
          </w:p>
        </w:tc>
        <w:tc>
          <w:tcPr>
            <w:tcW w:w="715" w:type="dxa"/>
          </w:tcPr>
          <w:p w14:paraId="37B09A4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D1C5B23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13E0F50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825DB6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F5FA710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Контрольная работа</w:t>
            </w:r>
          </w:p>
        </w:tc>
      </w:tr>
      <w:tr w:rsidR="00DF4F1B" w14:paraId="1E807468" w14:textId="77777777" w:rsidTr="00EE1EFF">
        <w:trPr>
          <w:trHeight w:val="826"/>
        </w:trPr>
        <w:tc>
          <w:tcPr>
            <w:tcW w:w="563" w:type="dxa"/>
          </w:tcPr>
          <w:p w14:paraId="0758B4E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61.</w:t>
            </w:r>
          </w:p>
        </w:tc>
        <w:tc>
          <w:tcPr>
            <w:tcW w:w="3413" w:type="dxa"/>
          </w:tcPr>
          <w:p w14:paraId="7121B486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35175D0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C57F7F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5D050D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3BB067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8F44825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64174CE2" w14:textId="77777777" w:rsidTr="00EE1EFF">
        <w:trPr>
          <w:trHeight w:val="826"/>
        </w:trPr>
        <w:tc>
          <w:tcPr>
            <w:tcW w:w="563" w:type="dxa"/>
          </w:tcPr>
          <w:p w14:paraId="40FE7FC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62.</w:t>
            </w:r>
          </w:p>
        </w:tc>
        <w:tc>
          <w:tcPr>
            <w:tcW w:w="3413" w:type="dxa"/>
          </w:tcPr>
          <w:p w14:paraId="7E784EB4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>Как определить согласные звуки?</w:t>
            </w:r>
          </w:p>
        </w:tc>
        <w:tc>
          <w:tcPr>
            <w:tcW w:w="715" w:type="dxa"/>
          </w:tcPr>
          <w:p w14:paraId="68703AB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4884FF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C70DBB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0AA20F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9C0B9EA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51A939B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03C24C06" w14:textId="77777777" w:rsidTr="00EE1EFF">
        <w:trPr>
          <w:trHeight w:val="826"/>
        </w:trPr>
        <w:tc>
          <w:tcPr>
            <w:tcW w:w="563" w:type="dxa"/>
          </w:tcPr>
          <w:p w14:paraId="6CED778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63.</w:t>
            </w:r>
          </w:p>
        </w:tc>
        <w:tc>
          <w:tcPr>
            <w:tcW w:w="3413" w:type="dxa"/>
          </w:tcPr>
          <w:p w14:paraId="6D0F78CA" w14:textId="77777777" w:rsidR="00DF4F1B" w:rsidRPr="00F94ED5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Согласный звук </w:t>
            </w:r>
            <w:r w:rsidRPr="00F94ED5">
              <w:rPr>
                <w:sz w:val="23"/>
              </w:rPr>
              <w:t>[</w:t>
            </w:r>
            <w:r>
              <w:rPr>
                <w:sz w:val="23"/>
              </w:rPr>
              <w:t>Й</w:t>
            </w:r>
            <w:r w:rsidRPr="00F94ED5">
              <w:rPr>
                <w:sz w:val="23"/>
              </w:rPr>
              <w:t>]</w:t>
            </w:r>
            <w:r>
              <w:rPr>
                <w:sz w:val="23"/>
              </w:rPr>
              <w:t xml:space="preserve"> и буква И краткое</w:t>
            </w:r>
          </w:p>
        </w:tc>
        <w:tc>
          <w:tcPr>
            <w:tcW w:w="715" w:type="dxa"/>
          </w:tcPr>
          <w:p w14:paraId="0599DC3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AA2D79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5434B37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4D685C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4D6BBB8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2CEC63E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0594414B" w14:textId="77777777" w:rsidTr="00EE1EFF">
        <w:trPr>
          <w:trHeight w:val="826"/>
        </w:trPr>
        <w:tc>
          <w:tcPr>
            <w:tcW w:w="563" w:type="dxa"/>
          </w:tcPr>
          <w:p w14:paraId="4FEB3C4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64.</w:t>
            </w:r>
          </w:p>
        </w:tc>
        <w:tc>
          <w:tcPr>
            <w:tcW w:w="3413" w:type="dxa"/>
          </w:tcPr>
          <w:p w14:paraId="0E733453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Согласный звук </w:t>
            </w:r>
            <w:r w:rsidRPr="00F94ED5">
              <w:rPr>
                <w:sz w:val="23"/>
              </w:rPr>
              <w:t>[</w:t>
            </w:r>
            <w:r>
              <w:rPr>
                <w:sz w:val="23"/>
              </w:rPr>
              <w:t>Й</w:t>
            </w:r>
            <w:r w:rsidRPr="00F94ED5">
              <w:rPr>
                <w:sz w:val="23"/>
              </w:rPr>
              <w:t>]</w:t>
            </w:r>
            <w:r>
              <w:rPr>
                <w:sz w:val="23"/>
              </w:rPr>
              <w:t xml:space="preserve"> и буква И краткое</w:t>
            </w:r>
          </w:p>
        </w:tc>
        <w:tc>
          <w:tcPr>
            <w:tcW w:w="715" w:type="dxa"/>
          </w:tcPr>
          <w:p w14:paraId="74AB1C2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36419B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23BBD5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8DB014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4CDD33F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072DDD6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1D30A7DD" w14:textId="77777777" w:rsidTr="00EE1EFF">
        <w:trPr>
          <w:trHeight w:val="826"/>
        </w:trPr>
        <w:tc>
          <w:tcPr>
            <w:tcW w:w="563" w:type="dxa"/>
          </w:tcPr>
          <w:p w14:paraId="2399918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65.</w:t>
            </w:r>
          </w:p>
        </w:tc>
        <w:tc>
          <w:tcPr>
            <w:tcW w:w="3413" w:type="dxa"/>
          </w:tcPr>
          <w:p w14:paraId="55715D48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>Слова с удвоенными согласными</w:t>
            </w:r>
          </w:p>
        </w:tc>
        <w:tc>
          <w:tcPr>
            <w:tcW w:w="715" w:type="dxa"/>
          </w:tcPr>
          <w:p w14:paraId="7914808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294828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66159A1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FB8395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97DE11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49B6A132" w14:textId="77777777" w:rsidTr="00EE1EFF">
        <w:trPr>
          <w:trHeight w:val="826"/>
        </w:trPr>
        <w:tc>
          <w:tcPr>
            <w:tcW w:w="563" w:type="dxa"/>
          </w:tcPr>
          <w:p w14:paraId="6EA49CD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66.</w:t>
            </w:r>
          </w:p>
        </w:tc>
        <w:tc>
          <w:tcPr>
            <w:tcW w:w="3413" w:type="dxa"/>
          </w:tcPr>
          <w:p w14:paraId="3C215F29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>Развитие речи</w:t>
            </w:r>
          </w:p>
        </w:tc>
        <w:tc>
          <w:tcPr>
            <w:tcW w:w="715" w:type="dxa"/>
          </w:tcPr>
          <w:p w14:paraId="674C825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D30D9E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5625849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85D25F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8867802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445257D9" w14:textId="77777777" w:rsidTr="00EE1EFF">
        <w:trPr>
          <w:trHeight w:val="826"/>
        </w:trPr>
        <w:tc>
          <w:tcPr>
            <w:tcW w:w="563" w:type="dxa"/>
          </w:tcPr>
          <w:p w14:paraId="7E52C50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67.</w:t>
            </w:r>
          </w:p>
        </w:tc>
        <w:tc>
          <w:tcPr>
            <w:tcW w:w="3413" w:type="dxa"/>
          </w:tcPr>
          <w:p w14:paraId="485E1495" w14:textId="77777777" w:rsidR="00DF4F1B" w:rsidRDefault="00DF4F1B" w:rsidP="00EE1EFF">
            <w:pPr>
              <w:pStyle w:val="TableParagraph"/>
              <w:spacing w:before="88" w:line="297" w:lineRule="auto"/>
              <w:ind w:left="74" w:right="176"/>
              <w:jc w:val="both"/>
              <w:rPr>
                <w:sz w:val="23"/>
              </w:rPr>
            </w:pPr>
            <w:r>
              <w:rPr>
                <w:sz w:val="23"/>
              </w:rPr>
              <w:t>Наши проекты. И в шутку, и в серьез</w:t>
            </w:r>
          </w:p>
        </w:tc>
        <w:tc>
          <w:tcPr>
            <w:tcW w:w="715" w:type="dxa"/>
          </w:tcPr>
          <w:p w14:paraId="5C486D0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18B514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8BAD3CF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725C880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2DC9BD0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11D55C1C" w14:textId="77777777" w:rsidTr="00EE1EFF">
        <w:trPr>
          <w:trHeight w:val="826"/>
        </w:trPr>
        <w:tc>
          <w:tcPr>
            <w:tcW w:w="563" w:type="dxa"/>
          </w:tcPr>
          <w:p w14:paraId="2600FF2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68.</w:t>
            </w:r>
          </w:p>
        </w:tc>
        <w:tc>
          <w:tcPr>
            <w:tcW w:w="3413" w:type="dxa"/>
          </w:tcPr>
          <w:p w14:paraId="0F48E3B8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Твердые и мягкие согласные звуки и буквы для их обозначения</w:t>
            </w:r>
          </w:p>
        </w:tc>
        <w:tc>
          <w:tcPr>
            <w:tcW w:w="715" w:type="dxa"/>
          </w:tcPr>
          <w:p w14:paraId="7A54C2F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0C75AC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AF1C22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7B15D4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A545F35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14:paraId="413B485B" w14:textId="77777777" w:rsidR="00DF4F1B" w:rsidRDefault="00DF4F1B" w:rsidP="00DF4F1B">
      <w:pPr>
        <w:spacing w:line="297" w:lineRule="auto"/>
        <w:jc w:val="both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34402F19" w14:textId="77777777" w:rsidTr="00EE1EFF">
        <w:trPr>
          <w:trHeight w:val="1120"/>
        </w:trPr>
        <w:tc>
          <w:tcPr>
            <w:tcW w:w="563" w:type="dxa"/>
          </w:tcPr>
          <w:p w14:paraId="1A53AF0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69.</w:t>
            </w:r>
          </w:p>
        </w:tc>
        <w:tc>
          <w:tcPr>
            <w:tcW w:w="3413" w:type="dxa"/>
          </w:tcPr>
          <w:p w14:paraId="176DEBC5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Твердые и мягкие согласные звуки и буквы для их обозначения</w:t>
            </w:r>
          </w:p>
        </w:tc>
        <w:tc>
          <w:tcPr>
            <w:tcW w:w="715" w:type="dxa"/>
          </w:tcPr>
          <w:p w14:paraId="6EFAAAB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1736F7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64880B5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228AE2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DAEC172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36FFB94B" w14:textId="77777777" w:rsidTr="00EE1EFF">
        <w:trPr>
          <w:trHeight w:val="837"/>
        </w:trPr>
        <w:tc>
          <w:tcPr>
            <w:tcW w:w="563" w:type="dxa"/>
          </w:tcPr>
          <w:p w14:paraId="1D5B8F2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70.</w:t>
            </w:r>
          </w:p>
        </w:tc>
        <w:tc>
          <w:tcPr>
            <w:tcW w:w="3413" w:type="dxa"/>
          </w:tcPr>
          <w:p w14:paraId="5C8F8011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Как обозначить мягкость согласного звука на письме?</w:t>
            </w:r>
          </w:p>
        </w:tc>
        <w:tc>
          <w:tcPr>
            <w:tcW w:w="715" w:type="dxa"/>
          </w:tcPr>
          <w:p w14:paraId="0830EF2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853A95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C9490A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A7F126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7F256FB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5B5DD7AC" w14:textId="77777777" w:rsidTr="00EE1EFF">
        <w:trPr>
          <w:trHeight w:val="1122"/>
        </w:trPr>
        <w:tc>
          <w:tcPr>
            <w:tcW w:w="563" w:type="dxa"/>
          </w:tcPr>
          <w:p w14:paraId="0B74517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71.</w:t>
            </w:r>
          </w:p>
        </w:tc>
        <w:tc>
          <w:tcPr>
            <w:tcW w:w="3413" w:type="dxa"/>
          </w:tcPr>
          <w:p w14:paraId="0866B05B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мягкого знака в конце и середине слова перед другими согласными</w:t>
            </w:r>
          </w:p>
        </w:tc>
        <w:tc>
          <w:tcPr>
            <w:tcW w:w="715" w:type="dxa"/>
          </w:tcPr>
          <w:p w14:paraId="66885046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67C76A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FDFD93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099D5EA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5446183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172EA30B" w14:textId="77777777" w:rsidTr="00EE1EFF">
        <w:trPr>
          <w:trHeight w:val="1122"/>
        </w:trPr>
        <w:tc>
          <w:tcPr>
            <w:tcW w:w="563" w:type="dxa"/>
          </w:tcPr>
          <w:p w14:paraId="3A27CFB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72.</w:t>
            </w:r>
          </w:p>
        </w:tc>
        <w:tc>
          <w:tcPr>
            <w:tcW w:w="3413" w:type="dxa"/>
          </w:tcPr>
          <w:p w14:paraId="24580DA6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мягкого знака в конце и середине слова перед другими согласными</w:t>
            </w:r>
          </w:p>
        </w:tc>
        <w:tc>
          <w:tcPr>
            <w:tcW w:w="715" w:type="dxa"/>
          </w:tcPr>
          <w:p w14:paraId="61106A4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DCAF36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DE776D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3C66B6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E12ED83" w14:textId="77777777" w:rsidR="00DF4F1B" w:rsidRDefault="00DF4F1B" w:rsidP="00EE1EFF">
            <w:pPr>
              <w:pStyle w:val="TableParagraph"/>
              <w:spacing w:before="88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DF4F1B" w14:paraId="38DD41F1" w14:textId="77777777" w:rsidTr="00EE1EFF">
        <w:trPr>
          <w:trHeight w:val="829"/>
        </w:trPr>
        <w:tc>
          <w:tcPr>
            <w:tcW w:w="563" w:type="dxa"/>
          </w:tcPr>
          <w:p w14:paraId="7331986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73.</w:t>
            </w:r>
          </w:p>
        </w:tc>
        <w:tc>
          <w:tcPr>
            <w:tcW w:w="3413" w:type="dxa"/>
          </w:tcPr>
          <w:p w14:paraId="50B0F5EB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Контрольный диктант</w:t>
            </w:r>
          </w:p>
        </w:tc>
        <w:tc>
          <w:tcPr>
            <w:tcW w:w="715" w:type="dxa"/>
          </w:tcPr>
          <w:p w14:paraId="2FD7294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C57CB74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7F251D9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DED452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283E46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363B306E" w14:textId="77777777" w:rsidTr="00EE1EFF">
        <w:trPr>
          <w:trHeight w:val="689"/>
        </w:trPr>
        <w:tc>
          <w:tcPr>
            <w:tcW w:w="563" w:type="dxa"/>
          </w:tcPr>
          <w:p w14:paraId="1B37993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74.</w:t>
            </w:r>
          </w:p>
        </w:tc>
        <w:tc>
          <w:tcPr>
            <w:tcW w:w="3413" w:type="dxa"/>
          </w:tcPr>
          <w:p w14:paraId="3EFC89B9" w14:textId="77777777" w:rsidR="00DF4F1B" w:rsidRDefault="00DF4F1B" w:rsidP="00EE1EFF">
            <w:pPr>
              <w:pStyle w:val="TableParagraph"/>
              <w:spacing w:before="88" w:line="297" w:lineRule="auto"/>
              <w:ind w:left="74" w:right="415"/>
              <w:jc w:val="both"/>
              <w:rPr>
                <w:sz w:val="23"/>
              </w:rPr>
            </w:pPr>
            <w:r>
              <w:rPr>
                <w:sz w:val="23"/>
              </w:rPr>
              <w:t>Проверочная работа</w:t>
            </w:r>
          </w:p>
        </w:tc>
        <w:tc>
          <w:tcPr>
            <w:tcW w:w="715" w:type="dxa"/>
          </w:tcPr>
          <w:p w14:paraId="793C5C64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BB14E88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7C1E87F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A527F98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9F5D00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Контрольная работа</w:t>
            </w:r>
          </w:p>
        </w:tc>
      </w:tr>
      <w:tr w:rsidR="00DF4F1B" w14:paraId="2FCCC411" w14:textId="77777777" w:rsidTr="00EE1EFF">
        <w:trPr>
          <w:trHeight w:val="913"/>
        </w:trPr>
        <w:tc>
          <w:tcPr>
            <w:tcW w:w="563" w:type="dxa"/>
          </w:tcPr>
          <w:p w14:paraId="17BDBE2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75.</w:t>
            </w:r>
          </w:p>
        </w:tc>
        <w:tc>
          <w:tcPr>
            <w:tcW w:w="3413" w:type="dxa"/>
          </w:tcPr>
          <w:p w14:paraId="6534E855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39C202FC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2F94BE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0E2766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AE5F75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34E5983" w14:textId="77777777" w:rsidR="00DF4F1B" w:rsidRDefault="00DF4F1B" w:rsidP="00EE1EFF">
            <w:pPr>
              <w:pStyle w:val="TableParagraph"/>
              <w:spacing w:before="88" w:line="297" w:lineRule="auto"/>
              <w:ind w:left="76" w:right="-1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62148CF6" w14:textId="77777777" w:rsidTr="00EE1EFF">
        <w:trPr>
          <w:trHeight w:val="860"/>
        </w:trPr>
        <w:tc>
          <w:tcPr>
            <w:tcW w:w="563" w:type="dxa"/>
          </w:tcPr>
          <w:p w14:paraId="5D8A92F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76.</w:t>
            </w:r>
          </w:p>
        </w:tc>
        <w:tc>
          <w:tcPr>
            <w:tcW w:w="3413" w:type="dxa"/>
          </w:tcPr>
          <w:p w14:paraId="2835294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Наши проекты. Пишем письмо</w:t>
            </w:r>
          </w:p>
        </w:tc>
        <w:tc>
          <w:tcPr>
            <w:tcW w:w="715" w:type="dxa"/>
          </w:tcPr>
          <w:p w14:paraId="1A7D8C4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D7BEA9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75E49346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5CF2E98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6DF4C41D" w14:textId="77777777" w:rsidR="00DF4F1B" w:rsidRDefault="00DF4F1B" w:rsidP="00EE1EFF">
            <w:pPr>
              <w:pStyle w:val="TableParagraph"/>
              <w:spacing w:before="88" w:line="297" w:lineRule="auto"/>
              <w:ind w:left="76" w:right="125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1507169A" w14:textId="77777777" w:rsidTr="00EE1EFF">
        <w:trPr>
          <w:trHeight w:val="676"/>
        </w:trPr>
        <w:tc>
          <w:tcPr>
            <w:tcW w:w="563" w:type="dxa"/>
          </w:tcPr>
          <w:p w14:paraId="4970A018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77.</w:t>
            </w:r>
          </w:p>
        </w:tc>
        <w:tc>
          <w:tcPr>
            <w:tcW w:w="3413" w:type="dxa"/>
          </w:tcPr>
          <w:p w14:paraId="00BA93B0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Обобщающий урок</w:t>
            </w:r>
          </w:p>
        </w:tc>
        <w:tc>
          <w:tcPr>
            <w:tcW w:w="715" w:type="dxa"/>
          </w:tcPr>
          <w:p w14:paraId="10C067AF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0566683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DA78EF0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3023592B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5720812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15A1B6F1" w14:textId="77777777" w:rsidTr="00EE1EFF">
        <w:trPr>
          <w:trHeight w:val="706"/>
        </w:trPr>
        <w:tc>
          <w:tcPr>
            <w:tcW w:w="563" w:type="dxa"/>
          </w:tcPr>
          <w:p w14:paraId="4BFAC13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78.</w:t>
            </w:r>
          </w:p>
        </w:tc>
        <w:tc>
          <w:tcPr>
            <w:tcW w:w="3413" w:type="dxa"/>
          </w:tcPr>
          <w:p w14:paraId="6DD39925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Буквосочетания ЧК, ЧН, ЧТ , ЩН, НЧ</w:t>
            </w:r>
          </w:p>
        </w:tc>
        <w:tc>
          <w:tcPr>
            <w:tcW w:w="715" w:type="dxa"/>
          </w:tcPr>
          <w:p w14:paraId="69A720C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BA1EB6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1DD1B31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0CFD11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F965759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1AFC7106" w14:textId="77777777" w:rsidTr="00EE1EFF">
        <w:trPr>
          <w:trHeight w:val="739"/>
        </w:trPr>
        <w:tc>
          <w:tcPr>
            <w:tcW w:w="563" w:type="dxa"/>
          </w:tcPr>
          <w:p w14:paraId="77F40B9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79.</w:t>
            </w:r>
          </w:p>
        </w:tc>
        <w:tc>
          <w:tcPr>
            <w:tcW w:w="3413" w:type="dxa"/>
          </w:tcPr>
          <w:p w14:paraId="686CDFF1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Развитие речи. Обучающее изложение</w:t>
            </w:r>
          </w:p>
        </w:tc>
        <w:tc>
          <w:tcPr>
            <w:tcW w:w="715" w:type="dxa"/>
          </w:tcPr>
          <w:p w14:paraId="33D7FCC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0099BDE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BAD35E5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0EF9460C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C00EFC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484C5DD0" w14:textId="77777777" w:rsidTr="00EE1EFF">
        <w:trPr>
          <w:trHeight w:val="967"/>
        </w:trPr>
        <w:tc>
          <w:tcPr>
            <w:tcW w:w="563" w:type="dxa"/>
          </w:tcPr>
          <w:p w14:paraId="6188A38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80.</w:t>
            </w:r>
          </w:p>
        </w:tc>
        <w:tc>
          <w:tcPr>
            <w:tcW w:w="3413" w:type="dxa"/>
          </w:tcPr>
          <w:p w14:paraId="51F64A15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Повторение темы «Твердые и мягкие согласные»</w:t>
            </w:r>
          </w:p>
        </w:tc>
        <w:tc>
          <w:tcPr>
            <w:tcW w:w="715" w:type="dxa"/>
          </w:tcPr>
          <w:p w14:paraId="7084F1E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7400DF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2F63C23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11EDF3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866515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Тестирование</w:t>
            </w:r>
          </w:p>
        </w:tc>
      </w:tr>
      <w:tr w:rsidR="00DF4F1B" w14:paraId="45C2E126" w14:textId="77777777" w:rsidTr="00EE1EFF">
        <w:trPr>
          <w:trHeight w:val="737"/>
        </w:trPr>
        <w:tc>
          <w:tcPr>
            <w:tcW w:w="563" w:type="dxa"/>
          </w:tcPr>
          <w:p w14:paraId="34B7C629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81.</w:t>
            </w:r>
          </w:p>
        </w:tc>
        <w:tc>
          <w:tcPr>
            <w:tcW w:w="3413" w:type="dxa"/>
          </w:tcPr>
          <w:p w14:paraId="0939E552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Контрольный диктант</w:t>
            </w:r>
          </w:p>
        </w:tc>
        <w:tc>
          <w:tcPr>
            <w:tcW w:w="715" w:type="dxa"/>
          </w:tcPr>
          <w:p w14:paraId="0D1F26C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F1F454E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6DB2B73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C2AEEB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6152F43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54851FCB" w14:textId="77777777" w:rsidTr="00EE1EFF">
        <w:trPr>
          <w:trHeight w:val="818"/>
        </w:trPr>
        <w:tc>
          <w:tcPr>
            <w:tcW w:w="563" w:type="dxa"/>
          </w:tcPr>
          <w:p w14:paraId="6044576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82.</w:t>
            </w:r>
          </w:p>
        </w:tc>
        <w:tc>
          <w:tcPr>
            <w:tcW w:w="3413" w:type="dxa"/>
          </w:tcPr>
          <w:p w14:paraId="38D9FA23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Закрепление знаний. Работа над ошибками</w:t>
            </w:r>
          </w:p>
        </w:tc>
        <w:tc>
          <w:tcPr>
            <w:tcW w:w="715" w:type="dxa"/>
          </w:tcPr>
          <w:p w14:paraId="1D5DE3E3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5FC46C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2A33BC1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1DC3DE5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7E350EC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6417B1E8" w14:textId="77777777" w:rsidTr="00EE1EFF">
        <w:trPr>
          <w:trHeight w:val="831"/>
        </w:trPr>
        <w:tc>
          <w:tcPr>
            <w:tcW w:w="563" w:type="dxa"/>
          </w:tcPr>
          <w:p w14:paraId="1221827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83.</w:t>
            </w:r>
          </w:p>
        </w:tc>
        <w:tc>
          <w:tcPr>
            <w:tcW w:w="3413" w:type="dxa"/>
          </w:tcPr>
          <w:p w14:paraId="2A95FEC5" w14:textId="77777777" w:rsidR="00DF4F1B" w:rsidRDefault="00DF4F1B" w:rsidP="00EE1EFF">
            <w:pPr>
              <w:pStyle w:val="TableParagraph"/>
              <w:spacing w:before="88" w:line="297" w:lineRule="auto"/>
              <w:ind w:left="74" w:right="647"/>
              <w:jc w:val="both"/>
              <w:rPr>
                <w:sz w:val="23"/>
              </w:rPr>
            </w:pPr>
            <w:r>
              <w:rPr>
                <w:sz w:val="23"/>
              </w:rPr>
              <w:t>Наши проекты. Рифма</w:t>
            </w:r>
          </w:p>
        </w:tc>
        <w:tc>
          <w:tcPr>
            <w:tcW w:w="715" w:type="dxa"/>
          </w:tcPr>
          <w:p w14:paraId="575B9D9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0BA65E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39E42EE7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01E8219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15E921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0BAA4C1B" w14:textId="77777777" w:rsidTr="00EE1EFF">
        <w:trPr>
          <w:trHeight w:val="701"/>
        </w:trPr>
        <w:tc>
          <w:tcPr>
            <w:tcW w:w="563" w:type="dxa"/>
          </w:tcPr>
          <w:p w14:paraId="7C11068A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84.</w:t>
            </w:r>
          </w:p>
        </w:tc>
        <w:tc>
          <w:tcPr>
            <w:tcW w:w="3413" w:type="dxa"/>
          </w:tcPr>
          <w:p w14:paraId="3434E69A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Буквосочетания ЖИ – ШИ, ЧА – ЩА, ЧУ - ЩУ</w:t>
            </w:r>
          </w:p>
        </w:tc>
        <w:tc>
          <w:tcPr>
            <w:tcW w:w="715" w:type="dxa"/>
          </w:tcPr>
          <w:p w14:paraId="6C7F6F32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FD9B56A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0E11A53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55FBCC47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37D89A75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2858041" w14:textId="77777777" w:rsidTr="00EE1EFF">
        <w:trPr>
          <w:trHeight w:val="701"/>
        </w:trPr>
        <w:tc>
          <w:tcPr>
            <w:tcW w:w="563" w:type="dxa"/>
          </w:tcPr>
          <w:p w14:paraId="1F3653D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85.</w:t>
            </w:r>
          </w:p>
        </w:tc>
        <w:tc>
          <w:tcPr>
            <w:tcW w:w="3413" w:type="dxa"/>
          </w:tcPr>
          <w:p w14:paraId="023C3E00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Буквосочетания ЖИ – ШИ, ЧА – ЩА, ЧУ - ЩУ</w:t>
            </w:r>
          </w:p>
        </w:tc>
        <w:tc>
          <w:tcPr>
            <w:tcW w:w="715" w:type="dxa"/>
          </w:tcPr>
          <w:p w14:paraId="5C232B03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C3607F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FDC01C4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463CAC2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20A4EF85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</w:tbl>
    <w:p w14:paraId="06962DA3" w14:textId="77777777" w:rsidR="00DF4F1B" w:rsidRDefault="00DF4F1B" w:rsidP="00DF4F1B">
      <w:pPr>
        <w:jc w:val="both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6006C588" w14:textId="77777777" w:rsidTr="00EE1EFF">
        <w:trPr>
          <w:trHeight w:val="978"/>
        </w:trPr>
        <w:tc>
          <w:tcPr>
            <w:tcW w:w="563" w:type="dxa"/>
          </w:tcPr>
          <w:p w14:paraId="4A61689B" w14:textId="77777777" w:rsidR="00DF4F1B" w:rsidRDefault="00DF4F1B" w:rsidP="00EE1EFF">
            <w:pPr>
              <w:pStyle w:val="TableParagraph"/>
              <w:spacing w:before="88"/>
              <w:ind w:left="58" w:right="161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86.</w:t>
            </w:r>
          </w:p>
        </w:tc>
        <w:tc>
          <w:tcPr>
            <w:tcW w:w="3413" w:type="dxa"/>
          </w:tcPr>
          <w:p w14:paraId="15F6EA76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Буквосочетания ЖИ – ШИ, ЧА – ЩА, ЧУ – ЩУ. Проверь себя</w:t>
            </w:r>
          </w:p>
        </w:tc>
        <w:tc>
          <w:tcPr>
            <w:tcW w:w="715" w:type="dxa"/>
          </w:tcPr>
          <w:p w14:paraId="3C8D76C7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A1275D4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513F0F1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B320332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48B19750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022400B8" w14:textId="77777777" w:rsidTr="00EE1EFF">
        <w:trPr>
          <w:trHeight w:val="976"/>
        </w:trPr>
        <w:tc>
          <w:tcPr>
            <w:tcW w:w="563" w:type="dxa"/>
          </w:tcPr>
          <w:p w14:paraId="7ED4DAB4" w14:textId="77777777" w:rsidR="00DF4F1B" w:rsidRDefault="00DF4F1B" w:rsidP="00EE1EFF">
            <w:pPr>
              <w:pStyle w:val="TableParagraph"/>
              <w:spacing w:before="88"/>
              <w:ind w:left="58" w:right="161"/>
              <w:jc w:val="both"/>
              <w:rPr>
                <w:sz w:val="23"/>
              </w:rPr>
            </w:pPr>
            <w:r>
              <w:rPr>
                <w:sz w:val="23"/>
              </w:rPr>
              <w:t>87.</w:t>
            </w:r>
          </w:p>
        </w:tc>
        <w:tc>
          <w:tcPr>
            <w:tcW w:w="3413" w:type="dxa"/>
          </w:tcPr>
          <w:p w14:paraId="46D72599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Как отличить звонкие согласные звуки от глухих?</w:t>
            </w:r>
          </w:p>
        </w:tc>
        <w:tc>
          <w:tcPr>
            <w:tcW w:w="715" w:type="dxa"/>
          </w:tcPr>
          <w:p w14:paraId="46CA4250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85EC7D6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7252F3D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7892107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168EDF94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jc w:val="both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28798B06" w14:textId="77777777" w:rsidTr="00EE1EFF">
        <w:trPr>
          <w:trHeight w:val="1118"/>
        </w:trPr>
        <w:tc>
          <w:tcPr>
            <w:tcW w:w="563" w:type="dxa"/>
          </w:tcPr>
          <w:p w14:paraId="3A3C3F0D" w14:textId="77777777" w:rsidR="00DF4F1B" w:rsidRDefault="00DF4F1B" w:rsidP="00EE1EFF">
            <w:pPr>
              <w:pStyle w:val="TableParagraph"/>
              <w:spacing w:before="88"/>
              <w:ind w:left="58" w:right="161"/>
              <w:jc w:val="both"/>
              <w:rPr>
                <w:sz w:val="23"/>
              </w:rPr>
            </w:pPr>
            <w:r>
              <w:rPr>
                <w:sz w:val="23"/>
              </w:rPr>
              <w:t>88.</w:t>
            </w:r>
          </w:p>
        </w:tc>
        <w:tc>
          <w:tcPr>
            <w:tcW w:w="3413" w:type="dxa"/>
          </w:tcPr>
          <w:p w14:paraId="344BB602" w14:textId="77777777" w:rsidR="00DF4F1B" w:rsidRDefault="00DF4F1B" w:rsidP="00EE1EFF">
            <w:pPr>
              <w:pStyle w:val="TableParagraph"/>
              <w:spacing w:before="2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Произношение и написание парных звонких и глухих согласных звуков. Как отличить звонкие согласные звуки от глухих?</w:t>
            </w:r>
          </w:p>
        </w:tc>
        <w:tc>
          <w:tcPr>
            <w:tcW w:w="715" w:type="dxa"/>
          </w:tcPr>
          <w:p w14:paraId="579244DD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168BFD5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30" w:type="dxa"/>
          </w:tcPr>
          <w:p w14:paraId="4A941749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137" w:type="dxa"/>
          </w:tcPr>
          <w:p w14:paraId="2E4E1B3F" w14:textId="77777777" w:rsidR="00DF4F1B" w:rsidRDefault="00DF4F1B" w:rsidP="00EE1EFF">
            <w:pPr>
              <w:pStyle w:val="TableParagraph"/>
              <w:jc w:val="both"/>
            </w:pPr>
          </w:p>
        </w:tc>
        <w:tc>
          <w:tcPr>
            <w:tcW w:w="1606" w:type="dxa"/>
          </w:tcPr>
          <w:p w14:paraId="0577FD8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6746F6D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639099F7" w14:textId="77777777" w:rsidTr="00EE1EFF">
        <w:trPr>
          <w:trHeight w:val="978"/>
        </w:trPr>
        <w:tc>
          <w:tcPr>
            <w:tcW w:w="563" w:type="dxa"/>
          </w:tcPr>
          <w:p w14:paraId="59D73FFE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89.</w:t>
            </w:r>
          </w:p>
        </w:tc>
        <w:tc>
          <w:tcPr>
            <w:tcW w:w="3413" w:type="dxa"/>
          </w:tcPr>
          <w:p w14:paraId="31BED2CF" w14:textId="77777777" w:rsidR="00DF4F1B" w:rsidRDefault="00DF4F1B" w:rsidP="00EE1EFF">
            <w:pPr>
              <w:pStyle w:val="TableParagraph"/>
              <w:spacing w:before="88" w:line="297" w:lineRule="auto"/>
              <w:ind w:left="74" w:right="293"/>
              <w:rPr>
                <w:sz w:val="23"/>
              </w:rPr>
            </w:pPr>
            <w:r>
              <w:rPr>
                <w:sz w:val="23"/>
              </w:rPr>
              <w:t>Проверка парных согласных в корне слова</w:t>
            </w:r>
          </w:p>
        </w:tc>
        <w:tc>
          <w:tcPr>
            <w:tcW w:w="715" w:type="dxa"/>
          </w:tcPr>
          <w:p w14:paraId="00AA1962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89C715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4B4B494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638069EB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506C3DE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223A8AD8" w14:textId="77777777" w:rsidTr="00EE1EFF">
        <w:trPr>
          <w:trHeight w:val="1120"/>
        </w:trPr>
        <w:tc>
          <w:tcPr>
            <w:tcW w:w="563" w:type="dxa"/>
          </w:tcPr>
          <w:p w14:paraId="3D6F9603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90.</w:t>
            </w:r>
          </w:p>
        </w:tc>
        <w:tc>
          <w:tcPr>
            <w:tcW w:w="3413" w:type="dxa"/>
          </w:tcPr>
          <w:p w14:paraId="7CDABF89" w14:textId="77777777" w:rsidR="00DF4F1B" w:rsidRDefault="00DF4F1B" w:rsidP="00EE1EFF">
            <w:pPr>
              <w:pStyle w:val="TableParagraph"/>
              <w:spacing w:before="88" w:line="297" w:lineRule="auto"/>
              <w:ind w:left="74" w:right="293"/>
              <w:jc w:val="both"/>
              <w:rPr>
                <w:sz w:val="23"/>
              </w:rPr>
            </w:pPr>
            <w:r>
              <w:rPr>
                <w:sz w:val="23"/>
              </w:rPr>
              <w:t>Распознавание проверяемых и проверочных слов. Проверка парных согласных</w:t>
            </w:r>
          </w:p>
        </w:tc>
        <w:tc>
          <w:tcPr>
            <w:tcW w:w="715" w:type="dxa"/>
          </w:tcPr>
          <w:p w14:paraId="6EF2F1CA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932B882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9DD433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86990A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4DECBBA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18D7360F" w14:textId="77777777" w:rsidTr="00EE1EFF">
        <w:trPr>
          <w:trHeight w:val="1122"/>
        </w:trPr>
        <w:tc>
          <w:tcPr>
            <w:tcW w:w="563" w:type="dxa"/>
          </w:tcPr>
          <w:p w14:paraId="3AED4614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91.</w:t>
            </w:r>
          </w:p>
        </w:tc>
        <w:tc>
          <w:tcPr>
            <w:tcW w:w="3413" w:type="dxa"/>
          </w:tcPr>
          <w:p w14:paraId="3BA63D4A" w14:textId="77777777" w:rsidR="00DF4F1B" w:rsidRDefault="00DF4F1B" w:rsidP="00EE1EFF">
            <w:pPr>
              <w:pStyle w:val="TableParagraph"/>
              <w:spacing w:before="88"/>
              <w:ind w:right="301"/>
              <w:jc w:val="both"/>
              <w:rPr>
                <w:sz w:val="23"/>
              </w:rPr>
            </w:pPr>
            <w:r>
              <w:rPr>
                <w:sz w:val="23"/>
              </w:rPr>
              <w:t>Проверка парных согласных. Изложение повествовательного теста</w:t>
            </w:r>
          </w:p>
        </w:tc>
        <w:tc>
          <w:tcPr>
            <w:tcW w:w="715" w:type="dxa"/>
          </w:tcPr>
          <w:p w14:paraId="738A196B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3FE206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72DACB8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4E47C32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216340A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43706747" w14:textId="77777777" w:rsidTr="00EE1EFF">
        <w:trPr>
          <w:trHeight w:val="1056"/>
        </w:trPr>
        <w:tc>
          <w:tcPr>
            <w:tcW w:w="563" w:type="dxa"/>
          </w:tcPr>
          <w:p w14:paraId="1341896F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92.</w:t>
            </w:r>
          </w:p>
        </w:tc>
        <w:tc>
          <w:tcPr>
            <w:tcW w:w="3413" w:type="dxa"/>
          </w:tcPr>
          <w:p w14:paraId="544232B3" w14:textId="77777777" w:rsidR="00DF4F1B" w:rsidRDefault="00DF4F1B" w:rsidP="00EE1EFF">
            <w:pPr>
              <w:pStyle w:val="TableParagraph"/>
              <w:spacing w:before="88"/>
              <w:ind w:right="301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парных звонких и глухих согласных на конце слова</w:t>
            </w:r>
          </w:p>
        </w:tc>
        <w:tc>
          <w:tcPr>
            <w:tcW w:w="715" w:type="dxa"/>
          </w:tcPr>
          <w:p w14:paraId="0A9FF2E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535E3F4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F76DA49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3DA109C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600B018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3E74F59F" w14:textId="77777777" w:rsidTr="00EE1EFF">
        <w:trPr>
          <w:trHeight w:val="779"/>
        </w:trPr>
        <w:tc>
          <w:tcPr>
            <w:tcW w:w="563" w:type="dxa"/>
          </w:tcPr>
          <w:p w14:paraId="4A36F179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93.</w:t>
            </w:r>
          </w:p>
        </w:tc>
        <w:tc>
          <w:tcPr>
            <w:tcW w:w="3413" w:type="dxa"/>
          </w:tcPr>
          <w:p w14:paraId="38DA9144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>Правописание парных звонких и глухих согласных на конце слова</w:t>
            </w:r>
          </w:p>
        </w:tc>
        <w:tc>
          <w:tcPr>
            <w:tcW w:w="715" w:type="dxa"/>
          </w:tcPr>
          <w:p w14:paraId="34039D2B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9B14EB2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224AE7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044721F2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7EDF24B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5E8AB67D" w14:textId="77777777" w:rsidTr="00EE1EFF">
        <w:trPr>
          <w:trHeight w:val="767"/>
        </w:trPr>
        <w:tc>
          <w:tcPr>
            <w:tcW w:w="563" w:type="dxa"/>
          </w:tcPr>
          <w:p w14:paraId="27FFAE74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94.</w:t>
            </w:r>
          </w:p>
        </w:tc>
        <w:tc>
          <w:tcPr>
            <w:tcW w:w="3413" w:type="dxa"/>
          </w:tcPr>
          <w:p w14:paraId="16D45BE1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sz w:val="23"/>
                <w:lang w:val="ru-RU"/>
              </w:rPr>
              <w:t>Правописание парных звонких и глухих согласных на конце слова</w:t>
            </w:r>
          </w:p>
        </w:tc>
        <w:tc>
          <w:tcPr>
            <w:tcW w:w="715" w:type="dxa"/>
          </w:tcPr>
          <w:p w14:paraId="6BD58201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8E9543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A5021D7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5F2EEB94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61068A1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29240732" w14:textId="77777777" w:rsidTr="00EE1EFF">
        <w:trPr>
          <w:trHeight w:val="1401"/>
        </w:trPr>
        <w:tc>
          <w:tcPr>
            <w:tcW w:w="563" w:type="dxa"/>
          </w:tcPr>
          <w:p w14:paraId="0A87B6A0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95.</w:t>
            </w:r>
          </w:p>
        </w:tc>
        <w:tc>
          <w:tcPr>
            <w:tcW w:w="3413" w:type="dxa"/>
          </w:tcPr>
          <w:p w14:paraId="1375CA1B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парных звонких и глухих согласных на конце слова. Изложение повествовательного теста по вопросам плана</w:t>
            </w:r>
          </w:p>
        </w:tc>
        <w:tc>
          <w:tcPr>
            <w:tcW w:w="715" w:type="dxa"/>
          </w:tcPr>
          <w:p w14:paraId="28D7273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107D4F9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482418E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1419AA0C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79D507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601D4ADF" w14:textId="77777777" w:rsidTr="00EE1EFF">
        <w:trPr>
          <w:trHeight w:val="623"/>
        </w:trPr>
        <w:tc>
          <w:tcPr>
            <w:tcW w:w="563" w:type="dxa"/>
          </w:tcPr>
          <w:p w14:paraId="6634E493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96.</w:t>
            </w:r>
          </w:p>
        </w:tc>
        <w:tc>
          <w:tcPr>
            <w:tcW w:w="3413" w:type="dxa"/>
          </w:tcPr>
          <w:p w14:paraId="1631CC52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sz w:val="23"/>
              </w:rPr>
              <w:t>Проверка знаний</w:t>
            </w:r>
          </w:p>
        </w:tc>
        <w:tc>
          <w:tcPr>
            <w:tcW w:w="715" w:type="dxa"/>
          </w:tcPr>
          <w:p w14:paraId="0F78355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1A406E2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5CA8B443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F1855F7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3A6C696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0F6435C3" w14:textId="77777777" w:rsidTr="00EE1EFF">
        <w:trPr>
          <w:trHeight w:val="847"/>
        </w:trPr>
        <w:tc>
          <w:tcPr>
            <w:tcW w:w="563" w:type="dxa"/>
          </w:tcPr>
          <w:p w14:paraId="5ECE39E2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97.</w:t>
            </w:r>
          </w:p>
        </w:tc>
        <w:tc>
          <w:tcPr>
            <w:tcW w:w="3413" w:type="dxa"/>
          </w:tcPr>
          <w:p w14:paraId="288F6A05" w14:textId="77777777" w:rsidR="00DF4F1B" w:rsidRDefault="00DF4F1B" w:rsidP="00EE1EFF">
            <w:pPr>
              <w:pStyle w:val="TableParagraph"/>
              <w:spacing w:before="88" w:line="297" w:lineRule="auto"/>
              <w:ind w:left="74" w:right="742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  <w:tc>
          <w:tcPr>
            <w:tcW w:w="715" w:type="dxa"/>
          </w:tcPr>
          <w:p w14:paraId="20E3104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1F3E15C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44196C66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E606710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35E9AC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1E31D548" w14:textId="77777777" w:rsidTr="00EE1EFF">
        <w:trPr>
          <w:trHeight w:val="847"/>
        </w:trPr>
        <w:tc>
          <w:tcPr>
            <w:tcW w:w="563" w:type="dxa"/>
          </w:tcPr>
          <w:p w14:paraId="126F2454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98.</w:t>
            </w:r>
          </w:p>
        </w:tc>
        <w:tc>
          <w:tcPr>
            <w:tcW w:w="3413" w:type="dxa"/>
          </w:tcPr>
          <w:p w14:paraId="4CD15D9E" w14:textId="77777777" w:rsidR="00DF4F1B" w:rsidRDefault="00DF4F1B" w:rsidP="00EE1EFF">
            <w:pPr>
              <w:pStyle w:val="TableParagraph"/>
              <w:spacing w:before="88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Работа над ошибками. Обобщение изученного материала</w:t>
            </w:r>
          </w:p>
        </w:tc>
        <w:tc>
          <w:tcPr>
            <w:tcW w:w="715" w:type="dxa"/>
          </w:tcPr>
          <w:p w14:paraId="17014B98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7BDCDDA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78EF08C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01AF0839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2DB329F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6CCA1AD7" w14:textId="77777777" w:rsidTr="00EE1EFF">
        <w:trPr>
          <w:trHeight w:val="847"/>
        </w:trPr>
        <w:tc>
          <w:tcPr>
            <w:tcW w:w="563" w:type="dxa"/>
          </w:tcPr>
          <w:p w14:paraId="78CFFBA0" w14:textId="77777777" w:rsidR="00DF4F1B" w:rsidRDefault="00DF4F1B" w:rsidP="00EE1EFF">
            <w:pPr>
              <w:pStyle w:val="TableParagraph"/>
              <w:spacing w:before="88"/>
              <w:ind w:left="58" w:right="161"/>
              <w:jc w:val="center"/>
              <w:rPr>
                <w:sz w:val="23"/>
              </w:rPr>
            </w:pPr>
            <w:r>
              <w:rPr>
                <w:sz w:val="23"/>
              </w:rPr>
              <w:t>99.</w:t>
            </w:r>
          </w:p>
        </w:tc>
        <w:tc>
          <w:tcPr>
            <w:tcW w:w="3413" w:type="dxa"/>
          </w:tcPr>
          <w:p w14:paraId="5DF52C79" w14:textId="77777777" w:rsidR="00DF4F1B" w:rsidRDefault="00DF4F1B" w:rsidP="00EE1EFF">
            <w:pPr>
              <w:pStyle w:val="TableParagraph"/>
              <w:spacing w:before="88" w:line="297" w:lineRule="auto"/>
              <w:ind w:left="74" w:right="117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слов с разделительным мягким знаком</w:t>
            </w:r>
          </w:p>
        </w:tc>
        <w:tc>
          <w:tcPr>
            <w:tcW w:w="715" w:type="dxa"/>
          </w:tcPr>
          <w:p w14:paraId="21B807D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C11431B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D483CA6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74B7DFA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62CB936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2E224980" w14:textId="77777777" w:rsidTr="00EE1EFF">
        <w:trPr>
          <w:trHeight w:val="847"/>
        </w:trPr>
        <w:tc>
          <w:tcPr>
            <w:tcW w:w="563" w:type="dxa"/>
          </w:tcPr>
          <w:p w14:paraId="20749C3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100.</w:t>
            </w:r>
          </w:p>
        </w:tc>
        <w:tc>
          <w:tcPr>
            <w:tcW w:w="3413" w:type="dxa"/>
          </w:tcPr>
          <w:p w14:paraId="349A02C3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Правописание слов с разделительным мягким знаком</w:t>
            </w:r>
          </w:p>
        </w:tc>
        <w:tc>
          <w:tcPr>
            <w:tcW w:w="715" w:type="dxa"/>
          </w:tcPr>
          <w:p w14:paraId="1368B45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2DACAEA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EA74907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2A9591A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5CBFFD3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14:paraId="746A731C" w14:textId="77777777" w:rsidR="00DF4F1B" w:rsidRDefault="00DF4F1B" w:rsidP="00DF4F1B">
      <w:pPr>
        <w:spacing w:line="297" w:lineRule="auto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5B1E9CFE" w14:textId="77777777" w:rsidTr="00EE1EFF">
        <w:trPr>
          <w:trHeight w:val="978"/>
        </w:trPr>
        <w:tc>
          <w:tcPr>
            <w:tcW w:w="563" w:type="dxa"/>
          </w:tcPr>
          <w:p w14:paraId="32CF018B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101.</w:t>
            </w:r>
          </w:p>
        </w:tc>
        <w:tc>
          <w:tcPr>
            <w:tcW w:w="3413" w:type="dxa"/>
          </w:tcPr>
          <w:p w14:paraId="4A7AFB73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слов с разделительным мягким знаком</w:t>
            </w:r>
          </w:p>
        </w:tc>
        <w:tc>
          <w:tcPr>
            <w:tcW w:w="715" w:type="dxa"/>
          </w:tcPr>
          <w:p w14:paraId="6B0D4F54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8A9409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01F395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8E8AFA1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1A67D38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Тестирование</w:t>
            </w:r>
          </w:p>
        </w:tc>
      </w:tr>
      <w:tr w:rsidR="00DF4F1B" w14:paraId="785E7C7A" w14:textId="77777777" w:rsidTr="00EE1EFF">
        <w:trPr>
          <w:trHeight w:val="1250"/>
        </w:trPr>
        <w:tc>
          <w:tcPr>
            <w:tcW w:w="563" w:type="dxa"/>
          </w:tcPr>
          <w:p w14:paraId="40799956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102.</w:t>
            </w:r>
          </w:p>
        </w:tc>
        <w:tc>
          <w:tcPr>
            <w:tcW w:w="3413" w:type="dxa"/>
          </w:tcPr>
          <w:p w14:paraId="13FC42A6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Разделительный мягкий знак. Обобщение изученного материала</w:t>
            </w:r>
          </w:p>
        </w:tc>
        <w:tc>
          <w:tcPr>
            <w:tcW w:w="715" w:type="dxa"/>
          </w:tcPr>
          <w:p w14:paraId="4F959BF1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98C4AE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621B43D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660C76D4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73787B9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30A9A4DB" w14:textId="77777777" w:rsidTr="00EE1EFF">
        <w:trPr>
          <w:trHeight w:val="697"/>
        </w:trPr>
        <w:tc>
          <w:tcPr>
            <w:tcW w:w="563" w:type="dxa"/>
          </w:tcPr>
          <w:p w14:paraId="5BDA3DF8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103.</w:t>
            </w:r>
          </w:p>
        </w:tc>
        <w:tc>
          <w:tcPr>
            <w:tcW w:w="3413" w:type="dxa"/>
          </w:tcPr>
          <w:p w14:paraId="5E88316D" w14:textId="77777777" w:rsidR="00DF4F1B" w:rsidRDefault="00DF4F1B" w:rsidP="00EE1EFF">
            <w:pPr>
              <w:pStyle w:val="TableParagraph"/>
              <w:spacing w:before="88" w:line="297" w:lineRule="auto"/>
              <w:ind w:left="74" w:right="568"/>
              <w:jc w:val="both"/>
              <w:rPr>
                <w:sz w:val="23"/>
              </w:rPr>
            </w:pPr>
            <w:r>
              <w:rPr>
                <w:sz w:val="23"/>
              </w:rPr>
              <w:t>Контрольное списывание</w:t>
            </w:r>
          </w:p>
        </w:tc>
        <w:tc>
          <w:tcPr>
            <w:tcW w:w="715" w:type="dxa"/>
          </w:tcPr>
          <w:p w14:paraId="29DD16B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1BE18F8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14D0A070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2A7A0F6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3D6C0A8" w14:textId="77777777" w:rsidR="00DF4F1B" w:rsidRDefault="00DF4F1B" w:rsidP="00EE1EFF">
            <w:pPr>
              <w:pStyle w:val="TableParagraph"/>
              <w:spacing w:before="88" w:line="297" w:lineRule="auto"/>
              <w:ind w:left="76" w:right="-16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07691983" w14:textId="77777777" w:rsidTr="00EE1EFF">
        <w:trPr>
          <w:trHeight w:val="651"/>
        </w:trPr>
        <w:tc>
          <w:tcPr>
            <w:tcW w:w="563" w:type="dxa"/>
          </w:tcPr>
          <w:p w14:paraId="77262565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104.</w:t>
            </w:r>
          </w:p>
        </w:tc>
        <w:tc>
          <w:tcPr>
            <w:tcW w:w="3413" w:type="dxa"/>
          </w:tcPr>
          <w:p w14:paraId="0D758A9B" w14:textId="77777777" w:rsidR="00DF4F1B" w:rsidRDefault="00DF4F1B" w:rsidP="00EE1EFF">
            <w:pPr>
              <w:pStyle w:val="TableParagraph"/>
              <w:spacing w:before="88" w:line="297" w:lineRule="auto"/>
              <w:ind w:left="74" w:right="568"/>
              <w:jc w:val="both"/>
              <w:rPr>
                <w:sz w:val="23"/>
              </w:rPr>
            </w:pPr>
            <w:r>
              <w:rPr>
                <w:sz w:val="23"/>
              </w:rPr>
              <w:t>Обучающее сочинение «Зимние забавы»</w:t>
            </w:r>
          </w:p>
        </w:tc>
        <w:tc>
          <w:tcPr>
            <w:tcW w:w="715" w:type="dxa"/>
          </w:tcPr>
          <w:p w14:paraId="715319F9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C18521B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C1297F8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205CEDD9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81D4EE9" w14:textId="77777777" w:rsidR="00DF4F1B" w:rsidRDefault="00DF4F1B" w:rsidP="00EE1EFF">
            <w:pPr>
              <w:pStyle w:val="TableParagraph"/>
              <w:spacing w:before="88" w:line="297" w:lineRule="auto"/>
              <w:ind w:left="76" w:right="-16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41E16109" w14:textId="77777777" w:rsidTr="00EE1EFF">
        <w:trPr>
          <w:trHeight w:val="747"/>
        </w:trPr>
        <w:tc>
          <w:tcPr>
            <w:tcW w:w="563" w:type="dxa"/>
          </w:tcPr>
          <w:p w14:paraId="66047A66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105.</w:t>
            </w:r>
          </w:p>
        </w:tc>
        <w:tc>
          <w:tcPr>
            <w:tcW w:w="3413" w:type="dxa"/>
          </w:tcPr>
          <w:p w14:paraId="54D883A7" w14:textId="77777777" w:rsidR="00DF4F1B" w:rsidRDefault="00DF4F1B" w:rsidP="00EE1EFF">
            <w:pPr>
              <w:pStyle w:val="TableParagraph"/>
              <w:spacing w:before="88" w:line="297" w:lineRule="auto"/>
              <w:ind w:left="74" w:right="568"/>
              <w:jc w:val="both"/>
              <w:rPr>
                <w:sz w:val="23"/>
              </w:rPr>
            </w:pPr>
            <w:r>
              <w:rPr>
                <w:sz w:val="23"/>
              </w:rPr>
              <w:t>Проверка знаний</w:t>
            </w:r>
          </w:p>
        </w:tc>
        <w:tc>
          <w:tcPr>
            <w:tcW w:w="715" w:type="dxa"/>
          </w:tcPr>
          <w:p w14:paraId="113F8D64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E1FE222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38332405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CF99C59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EEFD59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F4F1B" w14:paraId="134CAC54" w14:textId="77777777" w:rsidTr="00EE1EFF">
        <w:trPr>
          <w:trHeight w:val="829"/>
        </w:trPr>
        <w:tc>
          <w:tcPr>
            <w:tcW w:w="563" w:type="dxa"/>
          </w:tcPr>
          <w:p w14:paraId="7E54810A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106.</w:t>
            </w:r>
          </w:p>
        </w:tc>
        <w:tc>
          <w:tcPr>
            <w:tcW w:w="3413" w:type="dxa"/>
          </w:tcPr>
          <w:p w14:paraId="0AE7569F" w14:textId="77777777" w:rsidR="00DF4F1B" w:rsidRDefault="00DF4F1B" w:rsidP="00EE1EFF">
            <w:pPr>
              <w:pStyle w:val="TableParagraph"/>
              <w:spacing w:before="88" w:line="297" w:lineRule="auto"/>
              <w:ind w:left="74" w:right="226"/>
              <w:jc w:val="both"/>
              <w:rPr>
                <w:sz w:val="23"/>
              </w:rPr>
            </w:pPr>
            <w:r>
              <w:rPr>
                <w:sz w:val="23"/>
              </w:rPr>
              <w:t>Обобщение изученного материала</w:t>
            </w:r>
          </w:p>
        </w:tc>
        <w:tc>
          <w:tcPr>
            <w:tcW w:w="715" w:type="dxa"/>
          </w:tcPr>
          <w:p w14:paraId="67F2BA2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5DC19F8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7DD3AF3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0D2B5FC9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54065DE3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0942D99E" w14:textId="77777777" w:rsidTr="00EE1EFF">
        <w:trPr>
          <w:trHeight w:val="557"/>
        </w:trPr>
        <w:tc>
          <w:tcPr>
            <w:tcW w:w="563" w:type="dxa"/>
          </w:tcPr>
          <w:p w14:paraId="7F7BC457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107.</w:t>
            </w:r>
          </w:p>
        </w:tc>
        <w:tc>
          <w:tcPr>
            <w:tcW w:w="3413" w:type="dxa"/>
          </w:tcPr>
          <w:p w14:paraId="4A2835CA" w14:textId="77777777" w:rsidR="00DF4F1B" w:rsidRDefault="00DF4F1B" w:rsidP="00EE1EFF">
            <w:pPr>
              <w:pStyle w:val="TableParagraph"/>
              <w:spacing w:before="88" w:line="297" w:lineRule="auto"/>
              <w:ind w:left="74" w:right="226"/>
              <w:jc w:val="both"/>
              <w:rPr>
                <w:sz w:val="23"/>
              </w:rPr>
            </w:pPr>
            <w:r>
              <w:rPr>
                <w:sz w:val="23"/>
              </w:rPr>
              <w:t>Что такое части речи?</w:t>
            </w:r>
          </w:p>
        </w:tc>
        <w:tc>
          <w:tcPr>
            <w:tcW w:w="715" w:type="dxa"/>
          </w:tcPr>
          <w:p w14:paraId="03A46DB7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611A519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DF7A2F2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0330937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0F53AA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pacing w:val="-55"/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</w:p>
          <w:p w14:paraId="3AD7F0EF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опрос;</w:t>
            </w:r>
          </w:p>
        </w:tc>
      </w:tr>
      <w:tr w:rsidR="00DF4F1B" w14:paraId="6F9B282B" w14:textId="77777777" w:rsidTr="00EE1EFF">
        <w:trPr>
          <w:trHeight w:val="653"/>
        </w:trPr>
        <w:tc>
          <w:tcPr>
            <w:tcW w:w="563" w:type="dxa"/>
          </w:tcPr>
          <w:p w14:paraId="64A33F3D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108.</w:t>
            </w:r>
          </w:p>
        </w:tc>
        <w:tc>
          <w:tcPr>
            <w:tcW w:w="3413" w:type="dxa"/>
          </w:tcPr>
          <w:p w14:paraId="65BDF3E1" w14:textId="77777777" w:rsidR="00DF4F1B" w:rsidRDefault="00DF4F1B" w:rsidP="00EE1EFF">
            <w:pPr>
              <w:pStyle w:val="TableParagraph"/>
              <w:spacing w:before="88" w:line="297" w:lineRule="auto"/>
              <w:ind w:left="74" w:right="226"/>
              <w:jc w:val="both"/>
              <w:rPr>
                <w:sz w:val="23"/>
              </w:rPr>
            </w:pPr>
            <w:r>
              <w:rPr>
                <w:sz w:val="23"/>
              </w:rPr>
              <w:t>Что такое части речи?</w:t>
            </w:r>
          </w:p>
        </w:tc>
        <w:tc>
          <w:tcPr>
            <w:tcW w:w="715" w:type="dxa"/>
          </w:tcPr>
          <w:p w14:paraId="4341EE1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3577252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CC993B2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3C3400AF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20B1E6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Тестирование</w:t>
            </w:r>
          </w:p>
        </w:tc>
      </w:tr>
      <w:tr w:rsidR="00DF4F1B" w14:paraId="4AC4A19E" w14:textId="77777777" w:rsidTr="00EE1EFF">
        <w:trPr>
          <w:trHeight w:val="749"/>
        </w:trPr>
        <w:tc>
          <w:tcPr>
            <w:tcW w:w="563" w:type="dxa"/>
          </w:tcPr>
          <w:p w14:paraId="2E60DB07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109.</w:t>
            </w:r>
          </w:p>
        </w:tc>
        <w:tc>
          <w:tcPr>
            <w:tcW w:w="3413" w:type="dxa"/>
          </w:tcPr>
          <w:p w14:paraId="54BF7A7A" w14:textId="77777777" w:rsidR="00DF4F1B" w:rsidRDefault="00DF4F1B" w:rsidP="00EE1EFF">
            <w:pPr>
              <w:pStyle w:val="TableParagraph"/>
              <w:spacing w:before="88" w:line="297" w:lineRule="auto"/>
              <w:ind w:left="74" w:right="1095"/>
              <w:jc w:val="both"/>
              <w:rPr>
                <w:sz w:val="23"/>
              </w:rPr>
            </w:pPr>
            <w:r>
              <w:rPr>
                <w:sz w:val="23"/>
              </w:rPr>
              <w:t>Что такое имя существительное?</w:t>
            </w:r>
          </w:p>
        </w:tc>
        <w:tc>
          <w:tcPr>
            <w:tcW w:w="715" w:type="dxa"/>
          </w:tcPr>
          <w:p w14:paraId="50CA797B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2A3316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9AA644D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8D6C6CD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5295755F" w14:textId="77777777" w:rsidR="00DF4F1B" w:rsidRDefault="00DF4F1B" w:rsidP="00EE1EFF">
            <w:pPr>
              <w:pStyle w:val="TableParagraph"/>
              <w:spacing w:before="88" w:line="297" w:lineRule="auto"/>
              <w:ind w:left="76" w:right="72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F4F1B" w14:paraId="722F6437" w14:textId="77777777" w:rsidTr="00EE1EFF">
        <w:trPr>
          <w:trHeight w:val="1262"/>
        </w:trPr>
        <w:tc>
          <w:tcPr>
            <w:tcW w:w="563" w:type="dxa"/>
          </w:tcPr>
          <w:p w14:paraId="7478F7A6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110.</w:t>
            </w:r>
          </w:p>
        </w:tc>
        <w:tc>
          <w:tcPr>
            <w:tcW w:w="3413" w:type="dxa"/>
          </w:tcPr>
          <w:p w14:paraId="5FC17F8F" w14:textId="77777777" w:rsidR="00DF4F1B" w:rsidRDefault="00DF4F1B" w:rsidP="00EE1EFF">
            <w:pPr>
              <w:pStyle w:val="TableParagraph"/>
              <w:spacing w:before="88" w:line="297" w:lineRule="auto"/>
              <w:ind w:left="74" w:right="117"/>
              <w:jc w:val="both"/>
              <w:rPr>
                <w:sz w:val="23"/>
              </w:rPr>
            </w:pPr>
            <w:r>
              <w:rPr>
                <w:sz w:val="23"/>
              </w:rPr>
              <w:t>Одушевленные и неодушевленные имена существительные</w:t>
            </w:r>
          </w:p>
        </w:tc>
        <w:tc>
          <w:tcPr>
            <w:tcW w:w="715" w:type="dxa"/>
          </w:tcPr>
          <w:p w14:paraId="1D476C4A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8121678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8F4CD4A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2746599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66A96F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  <w:r>
              <w:rPr>
                <w:spacing w:val="1"/>
                <w:sz w:val="23"/>
              </w:rPr>
              <w:t xml:space="preserve"> </w:t>
            </w:r>
          </w:p>
        </w:tc>
      </w:tr>
      <w:tr w:rsidR="00DF4F1B" w14:paraId="460E7641" w14:textId="77777777" w:rsidTr="00EE1EFF">
        <w:trPr>
          <w:trHeight w:val="1262"/>
        </w:trPr>
        <w:tc>
          <w:tcPr>
            <w:tcW w:w="563" w:type="dxa"/>
          </w:tcPr>
          <w:p w14:paraId="1F24790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111.</w:t>
            </w:r>
          </w:p>
        </w:tc>
        <w:tc>
          <w:tcPr>
            <w:tcW w:w="3413" w:type="dxa"/>
          </w:tcPr>
          <w:p w14:paraId="55431246" w14:textId="77777777" w:rsidR="00DF4F1B" w:rsidRDefault="00DF4F1B" w:rsidP="00EE1EFF">
            <w:pPr>
              <w:pStyle w:val="TableParagraph"/>
              <w:spacing w:before="6" w:line="297" w:lineRule="auto"/>
              <w:ind w:left="74" w:right="47"/>
              <w:jc w:val="both"/>
              <w:rPr>
                <w:sz w:val="23"/>
              </w:rPr>
            </w:pPr>
            <w:r>
              <w:rPr>
                <w:sz w:val="23"/>
              </w:rPr>
              <w:t>Собственные и нарицательные имена существительные. Правописание собственных имен существительных</w:t>
            </w:r>
          </w:p>
        </w:tc>
        <w:tc>
          <w:tcPr>
            <w:tcW w:w="715" w:type="dxa"/>
          </w:tcPr>
          <w:p w14:paraId="0920EB63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EF2F447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992344A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58ECD552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0C08DD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2C631EFF" w14:textId="77777777" w:rsidTr="00EE1EFF">
        <w:trPr>
          <w:trHeight w:val="1262"/>
        </w:trPr>
        <w:tc>
          <w:tcPr>
            <w:tcW w:w="563" w:type="dxa"/>
          </w:tcPr>
          <w:p w14:paraId="33DB6CD6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112.</w:t>
            </w:r>
          </w:p>
        </w:tc>
        <w:tc>
          <w:tcPr>
            <w:tcW w:w="3413" w:type="dxa"/>
          </w:tcPr>
          <w:p w14:paraId="03EB23B0" w14:textId="77777777" w:rsidR="00DF4F1B" w:rsidRDefault="00DF4F1B" w:rsidP="00EE1EFF">
            <w:pPr>
              <w:pStyle w:val="TableParagraph"/>
              <w:spacing w:before="6" w:line="297" w:lineRule="auto"/>
              <w:ind w:left="74" w:right="47"/>
              <w:jc w:val="both"/>
              <w:rPr>
                <w:sz w:val="23"/>
              </w:rPr>
            </w:pPr>
            <w:r>
              <w:rPr>
                <w:sz w:val="23"/>
              </w:rPr>
              <w:t>Собственные и нарицательные имена существительные. Заглавная буква в именах, отчествах и фамилиях людей</w:t>
            </w:r>
          </w:p>
          <w:p w14:paraId="6EC4D786" w14:textId="77777777" w:rsidR="00DF4F1B" w:rsidRPr="00781FEA" w:rsidRDefault="00DF4F1B" w:rsidP="00EE1EFF">
            <w:pPr>
              <w:jc w:val="center"/>
              <w:rPr>
                <w:lang w:val="ru-RU"/>
              </w:rPr>
            </w:pPr>
          </w:p>
        </w:tc>
        <w:tc>
          <w:tcPr>
            <w:tcW w:w="715" w:type="dxa"/>
          </w:tcPr>
          <w:p w14:paraId="108D1F8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1001F0B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CB3B306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4E7D8B4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D713DF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 контроль;</w:t>
            </w:r>
          </w:p>
        </w:tc>
      </w:tr>
      <w:tr w:rsidR="00DF4F1B" w14:paraId="2631D698" w14:textId="77777777" w:rsidTr="00EE1EFF">
        <w:trPr>
          <w:trHeight w:val="1262"/>
        </w:trPr>
        <w:tc>
          <w:tcPr>
            <w:tcW w:w="563" w:type="dxa"/>
          </w:tcPr>
          <w:p w14:paraId="71A8F69F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113.</w:t>
            </w:r>
          </w:p>
        </w:tc>
        <w:tc>
          <w:tcPr>
            <w:tcW w:w="3413" w:type="dxa"/>
          </w:tcPr>
          <w:p w14:paraId="7A0A37BB" w14:textId="77777777" w:rsidR="00DF4F1B" w:rsidRDefault="00DF4F1B" w:rsidP="00EE1EFF">
            <w:pPr>
              <w:pStyle w:val="TableParagraph"/>
              <w:spacing w:before="6" w:line="297" w:lineRule="auto"/>
              <w:ind w:left="74" w:right="47"/>
              <w:jc w:val="both"/>
              <w:rPr>
                <w:sz w:val="23"/>
              </w:rPr>
            </w:pPr>
            <w:r>
              <w:rPr>
                <w:sz w:val="23"/>
              </w:rPr>
              <w:t>Собственные и нарицательные имена существительные. Заглавная буква в именах сказочных героев, в названиях книг, журналов и газет</w:t>
            </w:r>
          </w:p>
        </w:tc>
        <w:tc>
          <w:tcPr>
            <w:tcW w:w="715" w:type="dxa"/>
          </w:tcPr>
          <w:p w14:paraId="7508F871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42FFC7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FF52CF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BCB8B9A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AB7548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647A00C9" w14:textId="77777777" w:rsidTr="00EE1EFF">
        <w:trPr>
          <w:trHeight w:val="1262"/>
        </w:trPr>
        <w:tc>
          <w:tcPr>
            <w:tcW w:w="563" w:type="dxa"/>
          </w:tcPr>
          <w:p w14:paraId="6102571D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114.</w:t>
            </w:r>
          </w:p>
        </w:tc>
        <w:tc>
          <w:tcPr>
            <w:tcW w:w="3413" w:type="dxa"/>
          </w:tcPr>
          <w:p w14:paraId="31D4E1D5" w14:textId="77777777" w:rsidR="00DF4F1B" w:rsidRDefault="00DF4F1B" w:rsidP="00EE1EFF">
            <w:pPr>
              <w:pStyle w:val="TableParagraph"/>
              <w:spacing w:before="6" w:line="297" w:lineRule="auto"/>
              <w:ind w:left="74" w:right="47"/>
              <w:rPr>
                <w:sz w:val="23"/>
              </w:rPr>
            </w:pPr>
            <w:r>
              <w:rPr>
                <w:sz w:val="23"/>
              </w:rPr>
              <w:t>Заглавная буква в написании кличек животных. Развитие речи</w:t>
            </w:r>
          </w:p>
        </w:tc>
        <w:tc>
          <w:tcPr>
            <w:tcW w:w="715" w:type="dxa"/>
          </w:tcPr>
          <w:p w14:paraId="4EE86A3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540996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A49C5D4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5B3745CF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27DF056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</w:tbl>
    <w:p w14:paraId="377D0E70" w14:textId="77777777" w:rsidR="00DF4F1B" w:rsidRDefault="00DF4F1B" w:rsidP="00DF4F1B">
      <w:pPr>
        <w:spacing w:line="297" w:lineRule="auto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569E4C6E" w14:textId="77777777" w:rsidTr="00EE1EFF">
        <w:trPr>
          <w:trHeight w:val="1120"/>
        </w:trPr>
        <w:tc>
          <w:tcPr>
            <w:tcW w:w="563" w:type="dxa"/>
          </w:tcPr>
          <w:p w14:paraId="539FBC5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115.</w:t>
            </w:r>
          </w:p>
        </w:tc>
        <w:tc>
          <w:tcPr>
            <w:tcW w:w="3413" w:type="dxa"/>
          </w:tcPr>
          <w:p w14:paraId="32097E1F" w14:textId="77777777" w:rsidR="00DF4F1B" w:rsidRDefault="00DF4F1B" w:rsidP="00EE1EFF">
            <w:pPr>
              <w:pStyle w:val="TableParagraph"/>
              <w:spacing w:before="6" w:line="297" w:lineRule="auto"/>
              <w:ind w:left="74" w:right="47"/>
              <w:jc w:val="both"/>
              <w:rPr>
                <w:sz w:val="23"/>
              </w:rPr>
            </w:pPr>
            <w:r>
              <w:rPr>
                <w:sz w:val="23"/>
              </w:rPr>
              <w:t>Заглавная буква в географических названиях</w:t>
            </w:r>
          </w:p>
        </w:tc>
        <w:tc>
          <w:tcPr>
            <w:tcW w:w="715" w:type="dxa"/>
          </w:tcPr>
          <w:p w14:paraId="3138324C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3EE4894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7632DBA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32DE4237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39F0562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Тестирование</w:t>
            </w:r>
          </w:p>
        </w:tc>
      </w:tr>
      <w:tr w:rsidR="00DF4F1B" w14:paraId="585E215F" w14:textId="77777777" w:rsidTr="00EE1EFF">
        <w:trPr>
          <w:trHeight w:val="1120"/>
        </w:trPr>
        <w:tc>
          <w:tcPr>
            <w:tcW w:w="563" w:type="dxa"/>
          </w:tcPr>
          <w:p w14:paraId="11E6EAE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116.</w:t>
            </w:r>
          </w:p>
        </w:tc>
        <w:tc>
          <w:tcPr>
            <w:tcW w:w="3413" w:type="dxa"/>
          </w:tcPr>
          <w:p w14:paraId="62CEA30A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Обучающее изложение</w:t>
            </w:r>
          </w:p>
        </w:tc>
        <w:tc>
          <w:tcPr>
            <w:tcW w:w="715" w:type="dxa"/>
          </w:tcPr>
          <w:p w14:paraId="2C51B1E4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52249F3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1F7BCC1E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6B52506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FE3270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761FD81D" w14:textId="77777777" w:rsidTr="00EE1EFF">
        <w:trPr>
          <w:trHeight w:val="1123"/>
        </w:trPr>
        <w:tc>
          <w:tcPr>
            <w:tcW w:w="563" w:type="dxa"/>
          </w:tcPr>
          <w:p w14:paraId="2E3318D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117.</w:t>
            </w:r>
          </w:p>
        </w:tc>
        <w:tc>
          <w:tcPr>
            <w:tcW w:w="3413" w:type="dxa"/>
          </w:tcPr>
          <w:p w14:paraId="794C0BEC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Обобщение знаний о написании слов с заглавной буквы</w:t>
            </w:r>
          </w:p>
        </w:tc>
        <w:tc>
          <w:tcPr>
            <w:tcW w:w="715" w:type="dxa"/>
          </w:tcPr>
          <w:p w14:paraId="7572628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03BCB4F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0F37AED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7BFBF26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214E19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 контроль;</w:t>
            </w:r>
          </w:p>
        </w:tc>
      </w:tr>
      <w:tr w:rsidR="00DF4F1B" w14:paraId="545D47F0" w14:textId="77777777" w:rsidTr="00EE1EFF">
        <w:trPr>
          <w:trHeight w:val="1256"/>
        </w:trPr>
        <w:tc>
          <w:tcPr>
            <w:tcW w:w="563" w:type="dxa"/>
          </w:tcPr>
          <w:p w14:paraId="3EB2C474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118.</w:t>
            </w:r>
          </w:p>
        </w:tc>
        <w:tc>
          <w:tcPr>
            <w:tcW w:w="3413" w:type="dxa"/>
          </w:tcPr>
          <w:p w14:paraId="6B27608B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  <w:tc>
          <w:tcPr>
            <w:tcW w:w="715" w:type="dxa"/>
          </w:tcPr>
          <w:p w14:paraId="60AF9C7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C139279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25E6F9BC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907699B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C6B1DA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176FA9C2" w14:textId="77777777" w:rsidTr="00EE1EFF">
        <w:trPr>
          <w:trHeight w:val="845"/>
        </w:trPr>
        <w:tc>
          <w:tcPr>
            <w:tcW w:w="563" w:type="dxa"/>
          </w:tcPr>
          <w:p w14:paraId="199DABD7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119.</w:t>
            </w:r>
          </w:p>
        </w:tc>
        <w:tc>
          <w:tcPr>
            <w:tcW w:w="3413" w:type="dxa"/>
          </w:tcPr>
          <w:p w14:paraId="50D60EED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3F07804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DD1DA8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6B90446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52E5B0BE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50BA5585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4F1F24E8" w14:textId="77777777" w:rsidTr="00EE1EFF">
        <w:trPr>
          <w:trHeight w:val="1118"/>
        </w:trPr>
        <w:tc>
          <w:tcPr>
            <w:tcW w:w="563" w:type="dxa"/>
          </w:tcPr>
          <w:p w14:paraId="31D0342B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120.</w:t>
            </w:r>
          </w:p>
        </w:tc>
        <w:tc>
          <w:tcPr>
            <w:tcW w:w="3413" w:type="dxa"/>
          </w:tcPr>
          <w:p w14:paraId="1B6E3468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Единственное и множественное число имен существительных</w:t>
            </w:r>
          </w:p>
        </w:tc>
        <w:tc>
          <w:tcPr>
            <w:tcW w:w="715" w:type="dxa"/>
          </w:tcPr>
          <w:p w14:paraId="6DDD4B00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D933B4E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457065C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99BEE42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E10371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4B39BE4E" w14:textId="77777777" w:rsidTr="00EE1EFF">
        <w:trPr>
          <w:trHeight w:val="1118"/>
        </w:trPr>
        <w:tc>
          <w:tcPr>
            <w:tcW w:w="563" w:type="dxa"/>
          </w:tcPr>
          <w:p w14:paraId="78D7BC4F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121.</w:t>
            </w:r>
          </w:p>
        </w:tc>
        <w:tc>
          <w:tcPr>
            <w:tcW w:w="3413" w:type="dxa"/>
          </w:tcPr>
          <w:p w14:paraId="07600F59" w14:textId="77777777" w:rsidR="00DF4F1B" w:rsidRDefault="00DF4F1B" w:rsidP="00EE1EFF">
            <w:pPr>
              <w:pStyle w:val="TableParagraph"/>
              <w:spacing w:before="88" w:line="297" w:lineRule="auto"/>
              <w:ind w:left="74" w:right="131"/>
              <w:jc w:val="both"/>
              <w:rPr>
                <w:sz w:val="23"/>
              </w:rPr>
            </w:pPr>
            <w:r>
              <w:rPr>
                <w:sz w:val="23"/>
              </w:rPr>
              <w:t>Единственное и множественное число имен существительных</w:t>
            </w:r>
          </w:p>
        </w:tc>
        <w:tc>
          <w:tcPr>
            <w:tcW w:w="715" w:type="dxa"/>
          </w:tcPr>
          <w:p w14:paraId="0B398B7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9A9498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E7670F9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0D8CB63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7FF6104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45951FDF" w14:textId="77777777" w:rsidTr="00EE1EFF">
        <w:trPr>
          <w:trHeight w:val="1118"/>
        </w:trPr>
        <w:tc>
          <w:tcPr>
            <w:tcW w:w="563" w:type="dxa"/>
          </w:tcPr>
          <w:p w14:paraId="014686BD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122.</w:t>
            </w:r>
          </w:p>
        </w:tc>
        <w:tc>
          <w:tcPr>
            <w:tcW w:w="3413" w:type="dxa"/>
          </w:tcPr>
          <w:p w14:paraId="09ABB051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rPr>
                <w:sz w:val="23"/>
              </w:rPr>
            </w:pPr>
            <w:r>
              <w:rPr>
                <w:sz w:val="23"/>
              </w:rPr>
              <w:t>Единственное и множественное число имен существительных</w:t>
            </w:r>
          </w:p>
        </w:tc>
        <w:tc>
          <w:tcPr>
            <w:tcW w:w="715" w:type="dxa"/>
          </w:tcPr>
          <w:p w14:paraId="1A97DAFC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EB8C66E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1A15A18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60A0AB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A49A03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5135135F" w14:textId="77777777" w:rsidTr="00EE1EFF">
        <w:trPr>
          <w:trHeight w:val="1118"/>
        </w:trPr>
        <w:tc>
          <w:tcPr>
            <w:tcW w:w="563" w:type="dxa"/>
          </w:tcPr>
          <w:p w14:paraId="04F49471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123.</w:t>
            </w:r>
          </w:p>
        </w:tc>
        <w:tc>
          <w:tcPr>
            <w:tcW w:w="3413" w:type="dxa"/>
          </w:tcPr>
          <w:p w14:paraId="35EF7224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rPr>
                <w:sz w:val="23"/>
              </w:rPr>
            </w:pPr>
            <w:r>
              <w:rPr>
                <w:sz w:val="23"/>
              </w:rPr>
              <w:t>Обучающее изложение</w:t>
            </w:r>
          </w:p>
        </w:tc>
        <w:tc>
          <w:tcPr>
            <w:tcW w:w="715" w:type="dxa"/>
          </w:tcPr>
          <w:p w14:paraId="3DFAA6AB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3D8D4EC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06D43AA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3AC9BA1C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7F5867B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DF4F1B" w14:paraId="5372FCAC" w14:textId="77777777" w:rsidTr="00EE1EFF">
        <w:trPr>
          <w:trHeight w:val="1118"/>
        </w:trPr>
        <w:tc>
          <w:tcPr>
            <w:tcW w:w="563" w:type="dxa"/>
          </w:tcPr>
          <w:p w14:paraId="7C34F28F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124.</w:t>
            </w:r>
          </w:p>
        </w:tc>
        <w:tc>
          <w:tcPr>
            <w:tcW w:w="3413" w:type="dxa"/>
          </w:tcPr>
          <w:p w14:paraId="164A49FE" w14:textId="77777777" w:rsidR="00DF4F1B" w:rsidRDefault="00DF4F1B" w:rsidP="00EE1EFF">
            <w:pPr>
              <w:pStyle w:val="TableParagraph"/>
              <w:spacing w:before="88" w:line="297" w:lineRule="auto"/>
              <w:ind w:left="74" w:right="162"/>
              <w:rPr>
                <w:sz w:val="23"/>
              </w:rPr>
            </w:pPr>
            <w:r>
              <w:rPr>
                <w:sz w:val="23"/>
              </w:rPr>
              <w:t>Проверка знаний</w:t>
            </w:r>
          </w:p>
        </w:tc>
        <w:tc>
          <w:tcPr>
            <w:tcW w:w="715" w:type="dxa"/>
          </w:tcPr>
          <w:p w14:paraId="3B055A6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76B20E6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43DA09D2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EB7973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4307E8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 контроль;</w:t>
            </w:r>
          </w:p>
        </w:tc>
      </w:tr>
      <w:tr w:rsidR="00DF4F1B" w14:paraId="72A0EFCF" w14:textId="77777777" w:rsidTr="00EE1EFF">
        <w:trPr>
          <w:trHeight w:val="1118"/>
        </w:trPr>
        <w:tc>
          <w:tcPr>
            <w:tcW w:w="563" w:type="dxa"/>
          </w:tcPr>
          <w:p w14:paraId="7D54477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125.</w:t>
            </w:r>
          </w:p>
        </w:tc>
        <w:tc>
          <w:tcPr>
            <w:tcW w:w="3413" w:type="dxa"/>
          </w:tcPr>
          <w:p w14:paraId="2545CF03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  <w:tc>
          <w:tcPr>
            <w:tcW w:w="715" w:type="dxa"/>
          </w:tcPr>
          <w:p w14:paraId="02235D77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1C55AA0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2B326F0A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8DAA4FB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6F7FC91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DF4F1B" w14:paraId="66D41ED9" w14:textId="77777777" w:rsidTr="00EE1EFF">
        <w:trPr>
          <w:trHeight w:val="1118"/>
        </w:trPr>
        <w:tc>
          <w:tcPr>
            <w:tcW w:w="563" w:type="dxa"/>
          </w:tcPr>
          <w:p w14:paraId="231CCDB0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126.</w:t>
            </w:r>
          </w:p>
        </w:tc>
        <w:tc>
          <w:tcPr>
            <w:tcW w:w="3413" w:type="dxa"/>
          </w:tcPr>
          <w:p w14:paraId="230BAB96" w14:textId="77777777" w:rsidR="00DF4F1B" w:rsidRDefault="00DF4F1B" w:rsidP="00EE1EFF">
            <w:pPr>
              <w:pStyle w:val="TableParagraph"/>
              <w:spacing w:before="88" w:line="297" w:lineRule="auto"/>
              <w:ind w:left="74" w:right="468"/>
              <w:rPr>
                <w:sz w:val="23"/>
              </w:rPr>
            </w:pPr>
            <w:r>
              <w:rPr>
                <w:sz w:val="23"/>
              </w:rPr>
              <w:t>Работа над ошибками</w:t>
            </w:r>
          </w:p>
        </w:tc>
        <w:tc>
          <w:tcPr>
            <w:tcW w:w="715" w:type="dxa"/>
          </w:tcPr>
          <w:p w14:paraId="11C25A62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812209D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A7A1E06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59DE90BD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A63843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 контроль</w:t>
            </w:r>
          </w:p>
        </w:tc>
      </w:tr>
      <w:tr w:rsidR="00DF4F1B" w14:paraId="08947E6C" w14:textId="77777777" w:rsidTr="00EE1EFF">
        <w:trPr>
          <w:trHeight w:val="1118"/>
        </w:trPr>
        <w:tc>
          <w:tcPr>
            <w:tcW w:w="563" w:type="dxa"/>
          </w:tcPr>
          <w:p w14:paraId="72B0681C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127.</w:t>
            </w:r>
          </w:p>
        </w:tc>
        <w:tc>
          <w:tcPr>
            <w:tcW w:w="3413" w:type="dxa"/>
          </w:tcPr>
          <w:p w14:paraId="7496EEFB" w14:textId="77777777" w:rsidR="00DF4F1B" w:rsidRDefault="00DF4F1B" w:rsidP="00EE1EFF">
            <w:pPr>
              <w:pStyle w:val="TableParagraph"/>
              <w:spacing w:before="1" w:line="297" w:lineRule="auto"/>
              <w:ind w:left="74" w:right="584"/>
              <w:rPr>
                <w:sz w:val="23"/>
              </w:rPr>
            </w:pPr>
            <w:r>
              <w:rPr>
                <w:sz w:val="23"/>
              </w:rPr>
              <w:t>Что такое глагол?</w:t>
            </w:r>
          </w:p>
        </w:tc>
        <w:tc>
          <w:tcPr>
            <w:tcW w:w="715" w:type="dxa"/>
          </w:tcPr>
          <w:p w14:paraId="5D5B1A47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B0C02D1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6D4CA6A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0C66311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775ADA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</w:tbl>
    <w:p w14:paraId="43C2AE08" w14:textId="77777777" w:rsidR="00DF4F1B" w:rsidRDefault="00DF4F1B" w:rsidP="00DF4F1B">
      <w:pPr>
        <w:spacing w:line="297" w:lineRule="auto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342"/>
        <w:gridCol w:w="1401"/>
      </w:tblGrid>
      <w:tr w:rsidR="00DF4F1B" w14:paraId="3CDA4189" w14:textId="77777777" w:rsidTr="00EE1EFF">
        <w:trPr>
          <w:trHeight w:val="978"/>
        </w:trPr>
        <w:tc>
          <w:tcPr>
            <w:tcW w:w="563" w:type="dxa"/>
          </w:tcPr>
          <w:p w14:paraId="1E9B369C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128.</w:t>
            </w:r>
          </w:p>
        </w:tc>
        <w:tc>
          <w:tcPr>
            <w:tcW w:w="3413" w:type="dxa"/>
          </w:tcPr>
          <w:p w14:paraId="438AC002" w14:textId="77777777" w:rsidR="00DF4F1B" w:rsidRDefault="00DF4F1B" w:rsidP="00EE1EFF">
            <w:pPr>
              <w:pStyle w:val="TableParagraph"/>
              <w:spacing w:before="88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Что такое глагол?</w:t>
            </w:r>
          </w:p>
        </w:tc>
        <w:tc>
          <w:tcPr>
            <w:tcW w:w="715" w:type="dxa"/>
          </w:tcPr>
          <w:p w14:paraId="3CF4F58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C7D007C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2885BDC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4438ACFC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4D5123E1" w14:textId="77777777" w:rsidR="00DF4F1B" w:rsidRDefault="00DF4F1B" w:rsidP="00EE1EFF">
            <w:pPr>
              <w:pStyle w:val="TableParagraph"/>
              <w:spacing w:before="88" w:line="297" w:lineRule="auto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15E6E8A9" w14:textId="77777777" w:rsidTr="00EE1EFF">
        <w:trPr>
          <w:trHeight w:val="609"/>
        </w:trPr>
        <w:tc>
          <w:tcPr>
            <w:tcW w:w="563" w:type="dxa"/>
          </w:tcPr>
          <w:p w14:paraId="1C10F39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129.</w:t>
            </w:r>
          </w:p>
        </w:tc>
        <w:tc>
          <w:tcPr>
            <w:tcW w:w="3413" w:type="dxa"/>
          </w:tcPr>
          <w:p w14:paraId="515DEB5B" w14:textId="77777777" w:rsidR="00DF4F1B" w:rsidRDefault="00DF4F1B" w:rsidP="00EE1EFF">
            <w:pPr>
              <w:pStyle w:val="TableParagraph"/>
              <w:spacing w:before="88" w:line="297" w:lineRule="auto"/>
              <w:ind w:left="74" w:right="1157"/>
              <w:rPr>
                <w:sz w:val="23"/>
              </w:rPr>
            </w:pPr>
            <w:r>
              <w:rPr>
                <w:sz w:val="23"/>
              </w:rPr>
              <w:t>Что такое глагол?</w:t>
            </w:r>
          </w:p>
        </w:tc>
        <w:tc>
          <w:tcPr>
            <w:tcW w:w="715" w:type="dxa"/>
          </w:tcPr>
          <w:p w14:paraId="1B1AD36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F2E06D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3C944D0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6B61D02D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227C4EC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jc w:val="both"/>
              <w:rPr>
                <w:sz w:val="23"/>
              </w:rPr>
            </w:pPr>
            <w:r>
              <w:rPr>
                <w:sz w:val="23"/>
              </w:rPr>
              <w:t>Тестирование</w:t>
            </w:r>
          </w:p>
        </w:tc>
      </w:tr>
      <w:tr w:rsidR="00DF4F1B" w14:paraId="1E90988C" w14:textId="77777777" w:rsidTr="00EE1EFF">
        <w:trPr>
          <w:trHeight w:val="841"/>
        </w:trPr>
        <w:tc>
          <w:tcPr>
            <w:tcW w:w="563" w:type="dxa"/>
          </w:tcPr>
          <w:p w14:paraId="56784FFE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130.</w:t>
            </w:r>
          </w:p>
        </w:tc>
        <w:tc>
          <w:tcPr>
            <w:tcW w:w="3413" w:type="dxa"/>
          </w:tcPr>
          <w:p w14:paraId="60A1B0BE" w14:textId="77777777" w:rsidR="00DF4F1B" w:rsidRDefault="00DF4F1B" w:rsidP="00EE1EFF">
            <w:pPr>
              <w:pStyle w:val="TableParagraph"/>
              <w:spacing w:before="88" w:line="297" w:lineRule="auto"/>
              <w:ind w:left="74" w:right="117"/>
              <w:jc w:val="both"/>
              <w:rPr>
                <w:sz w:val="23"/>
              </w:rPr>
            </w:pPr>
            <w:r>
              <w:rPr>
                <w:sz w:val="23"/>
              </w:rPr>
              <w:t>Единственное и множественное число глаголов</w:t>
            </w:r>
          </w:p>
        </w:tc>
        <w:tc>
          <w:tcPr>
            <w:tcW w:w="715" w:type="dxa"/>
          </w:tcPr>
          <w:p w14:paraId="36065153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B6AB10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7150A4B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3D38A90D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41BA2E57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2ABAAF8C" w14:textId="77777777" w:rsidTr="00EE1EFF">
        <w:trPr>
          <w:trHeight w:val="841"/>
        </w:trPr>
        <w:tc>
          <w:tcPr>
            <w:tcW w:w="563" w:type="dxa"/>
          </w:tcPr>
          <w:p w14:paraId="2C38FDA4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131.</w:t>
            </w:r>
          </w:p>
        </w:tc>
        <w:tc>
          <w:tcPr>
            <w:tcW w:w="3413" w:type="dxa"/>
          </w:tcPr>
          <w:p w14:paraId="21673AB2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rPr>
                <w:sz w:val="23"/>
              </w:rPr>
            </w:pPr>
            <w:r>
              <w:rPr>
                <w:sz w:val="23"/>
              </w:rPr>
              <w:t>Единственное и множественное число глаголов</w:t>
            </w:r>
          </w:p>
        </w:tc>
        <w:tc>
          <w:tcPr>
            <w:tcW w:w="715" w:type="dxa"/>
          </w:tcPr>
          <w:p w14:paraId="10438866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9D45A58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29A98AB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6FDFA286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716AD6AD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5FBEAFC3" w14:textId="77777777" w:rsidTr="00EE1EFF">
        <w:trPr>
          <w:trHeight w:val="841"/>
        </w:trPr>
        <w:tc>
          <w:tcPr>
            <w:tcW w:w="563" w:type="dxa"/>
          </w:tcPr>
          <w:p w14:paraId="56ED5BB5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132.</w:t>
            </w:r>
          </w:p>
        </w:tc>
        <w:tc>
          <w:tcPr>
            <w:tcW w:w="3413" w:type="dxa"/>
          </w:tcPr>
          <w:p w14:paraId="6AE42464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jc w:val="both"/>
              <w:rPr>
                <w:sz w:val="23"/>
              </w:rPr>
            </w:pPr>
            <w:r>
              <w:rPr>
                <w:sz w:val="23"/>
              </w:rPr>
              <w:t>Правописание частицы НЕ с глаголом</w:t>
            </w:r>
          </w:p>
        </w:tc>
        <w:tc>
          <w:tcPr>
            <w:tcW w:w="715" w:type="dxa"/>
          </w:tcPr>
          <w:p w14:paraId="4D54F0E9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EAAF9BA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03B41AB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4C530294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2796D038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5F04A636" w14:textId="77777777" w:rsidTr="00EE1EFF">
        <w:trPr>
          <w:trHeight w:val="841"/>
        </w:trPr>
        <w:tc>
          <w:tcPr>
            <w:tcW w:w="563" w:type="dxa"/>
          </w:tcPr>
          <w:p w14:paraId="3169A741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133.</w:t>
            </w:r>
          </w:p>
        </w:tc>
        <w:tc>
          <w:tcPr>
            <w:tcW w:w="3413" w:type="dxa"/>
          </w:tcPr>
          <w:p w14:paraId="3D42332B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jc w:val="both"/>
              <w:rPr>
                <w:sz w:val="23"/>
              </w:rPr>
            </w:pPr>
            <w:r>
              <w:rPr>
                <w:sz w:val="23"/>
              </w:rPr>
              <w:t>Обобщение и закрепление знаний по теме «Глагол»</w:t>
            </w:r>
          </w:p>
        </w:tc>
        <w:tc>
          <w:tcPr>
            <w:tcW w:w="715" w:type="dxa"/>
          </w:tcPr>
          <w:p w14:paraId="2FB1C832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259FC42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12F3E80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6C7D9C20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29DB597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 контроль;</w:t>
            </w:r>
          </w:p>
        </w:tc>
      </w:tr>
      <w:tr w:rsidR="00DF4F1B" w14:paraId="1C890640" w14:textId="77777777" w:rsidTr="00EE1EFF">
        <w:trPr>
          <w:trHeight w:val="841"/>
        </w:trPr>
        <w:tc>
          <w:tcPr>
            <w:tcW w:w="563" w:type="dxa"/>
          </w:tcPr>
          <w:p w14:paraId="5069605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134.</w:t>
            </w:r>
          </w:p>
        </w:tc>
        <w:tc>
          <w:tcPr>
            <w:tcW w:w="3413" w:type="dxa"/>
          </w:tcPr>
          <w:p w14:paraId="75A22466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jc w:val="both"/>
              <w:rPr>
                <w:sz w:val="23"/>
              </w:rPr>
            </w:pPr>
            <w:r>
              <w:rPr>
                <w:sz w:val="23"/>
              </w:rPr>
              <w:t>Что такое текст –повествование?</w:t>
            </w:r>
          </w:p>
        </w:tc>
        <w:tc>
          <w:tcPr>
            <w:tcW w:w="715" w:type="dxa"/>
          </w:tcPr>
          <w:p w14:paraId="685B56BC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31B69E7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DBA8335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17485C40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4E07CE7A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130B3034" w14:textId="77777777" w:rsidTr="00EE1EFF">
        <w:trPr>
          <w:trHeight w:val="841"/>
        </w:trPr>
        <w:tc>
          <w:tcPr>
            <w:tcW w:w="563" w:type="dxa"/>
          </w:tcPr>
          <w:p w14:paraId="4FC17641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135.</w:t>
            </w:r>
          </w:p>
        </w:tc>
        <w:tc>
          <w:tcPr>
            <w:tcW w:w="3413" w:type="dxa"/>
          </w:tcPr>
          <w:p w14:paraId="4BE26D82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rPr>
                <w:sz w:val="23"/>
              </w:rPr>
            </w:pPr>
            <w:r>
              <w:rPr>
                <w:sz w:val="23"/>
              </w:rPr>
              <w:t>Проверка знаний</w:t>
            </w:r>
          </w:p>
        </w:tc>
        <w:tc>
          <w:tcPr>
            <w:tcW w:w="715" w:type="dxa"/>
          </w:tcPr>
          <w:p w14:paraId="48900285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7BD908A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E5EF160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3B5EB14A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3AC42D50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5A4163E5" w14:textId="77777777" w:rsidTr="00EE1EFF">
        <w:trPr>
          <w:trHeight w:val="841"/>
        </w:trPr>
        <w:tc>
          <w:tcPr>
            <w:tcW w:w="563" w:type="dxa"/>
          </w:tcPr>
          <w:p w14:paraId="2F450213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136.</w:t>
            </w:r>
          </w:p>
        </w:tc>
        <w:tc>
          <w:tcPr>
            <w:tcW w:w="3413" w:type="dxa"/>
          </w:tcPr>
          <w:p w14:paraId="056D5BD0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Что такое имя прилагательное?</w:t>
            </w:r>
          </w:p>
        </w:tc>
        <w:tc>
          <w:tcPr>
            <w:tcW w:w="715" w:type="dxa"/>
          </w:tcPr>
          <w:p w14:paraId="4F67E3EC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F9FB8C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D7FFD7D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022C666D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7C62180B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  <w:r>
              <w:rPr>
                <w:spacing w:val="1"/>
                <w:sz w:val="23"/>
              </w:rPr>
              <w:t xml:space="preserve"> </w:t>
            </w:r>
          </w:p>
        </w:tc>
      </w:tr>
      <w:tr w:rsidR="00DF4F1B" w14:paraId="0EAACA2D" w14:textId="77777777" w:rsidTr="00EE1EFF">
        <w:trPr>
          <w:trHeight w:val="841"/>
        </w:trPr>
        <w:tc>
          <w:tcPr>
            <w:tcW w:w="563" w:type="dxa"/>
          </w:tcPr>
          <w:p w14:paraId="19A22960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137.</w:t>
            </w:r>
          </w:p>
        </w:tc>
        <w:tc>
          <w:tcPr>
            <w:tcW w:w="3413" w:type="dxa"/>
          </w:tcPr>
          <w:p w14:paraId="7D1A11E7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Связь имени прилагательного именем существительным</w:t>
            </w:r>
          </w:p>
        </w:tc>
        <w:tc>
          <w:tcPr>
            <w:tcW w:w="715" w:type="dxa"/>
          </w:tcPr>
          <w:p w14:paraId="6C2DB670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0BCD9B4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7F8A156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78523D00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05FB2443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5772D1B0" w14:textId="77777777" w:rsidTr="00EE1EFF">
        <w:trPr>
          <w:trHeight w:val="841"/>
        </w:trPr>
        <w:tc>
          <w:tcPr>
            <w:tcW w:w="563" w:type="dxa"/>
          </w:tcPr>
          <w:p w14:paraId="491ADDCA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138.</w:t>
            </w:r>
          </w:p>
        </w:tc>
        <w:tc>
          <w:tcPr>
            <w:tcW w:w="3413" w:type="dxa"/>
          </w:tcPr>
          <w:p w14:paraId="26BB6620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Прилагательные близкие и противоположные по значению</w:t>
            </w:r>
          </w:p>
        </w:tc>
        <w:tc>
          <w:tcPr>
            <w:tcW w:w="715" w:type="dxa"/>
          </w:tcPr>
          <w:p w14:paraId="7E49A7F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ABEE1B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7E5071D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684EA5C5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2C3A664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3782925A" w14:textId="77777777" w:rsidTr="00EE1EFF">
        <w:trPr>
          <w:trHeight w:val="841"/>
        </w:trPr>
        <w:tc>
          <w:tcPr>
            <w:tcW w:w="563" w:type="dxa"/>
          </w:tcPr>
          <w:p w14:paraId="6AE33E9A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139.</w:t>
            </w:r>
          </w:p>
        </w:tc>
        <w:tc>
          <w:tcPr>
            <w:tcW w:w="3413" w:type="dxa"/>
          </w:tcPr>
          <w:p w14:paraId="2AE588D7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Единственное и множественное число имен прилагательных</w:t>
            </w:r>
          </w:p>
        </w:tc>
        <w:tc>
          <w:tcPr>
            <w:tcW w:w="715" w:type="dxa"/>
          </w:tcPr>
          <w:p w14:paraId="42BF735A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5B915F7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88C8F80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736A1B7B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48AD32CC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F4F1B" w14:paraId="02C003F5" w14:textId="77777777" w:rsidTr="00EE1EFF">
        <w:trPr>
          <w:trHeight w:val="841"/>
        </w:trPr>
        <w:tc>
          <w:tcPr>
            <w:tcW w:w="563" w:type="dxa"/>
          </w:tcPr>
          <w:p w14:paraId="2735632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140.</w:t>
            </w:r>
          </w:p>
        </w:tc>
        <w:tc>
          <w:tcPr>
            <w:tcW w:w="3413" w:type="dxa"/>
          </w:tcPr>
          <w:p w14:paraId="4629D4EA" w14:textId="77777777" w:rsidR="00DF4F1B" w:rsidRDefault="00DF4F1B" w:rsidP="00EE1EFF">
            <w:pPr>
              <w:pStyle w:val="TableParagraph"/>
              <w:spacing w:before="2" w:line="297" w:lineRule="auto"/>
              <w:ind w:left="74"/>
              <w:rPr>
                <w:sz w:val="23"/>
              </w:rPr>
            </w:pPr>
            <w:r>
              <w:rPr>
                <w:sz w:val="23"/>
              </w:rPr>
              <w:t>Что такое текст – описание?</w:t>
            </w:r>
          </w:p>
        </w:tc>
        <w:tc>
          <w:tcPr>
            <w:tcW w:w="715" w:type="dxa"/>
          </w:tcPr>
          <w:p w14:paraId="4DD9F79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DFD1D6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25CAF76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28C41590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057C0B0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5CA80837" w14:textId="77777777" w:rsidTr="00EE1EFF">
        <w:trPr>
          <w:trHeight w:val="841"/>
        </w:trPr>
        <w:tc>
          <w:tcPr>
            <w:tcW w:w="563" w:type="dxa"/>
          </w:tcPr>
          <w:p w14:paraId="1B647D83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141.</w:t>
            </w:r>
          </w:p>
        </w:tc>
        <w:tc>
          <w:tcPr>
            <w:tcW w:w="3413" w:type="dxa"/>
          </w:tcPr>
          <w:p w14:paraId="792FC435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jc w:val="both"/>
              <w:rPr>
                <w:sz w:val="23"/>
              </w:rPr>
            </w:pPr>
            <w:r>
              <w:rPr>
                <w:sz w:val="23"/>
              </w:rPr>
              <w:t>Проверка знаний</w:t>
            </w:r>
          </w:p>
        </w:tc>
        <w:tc>
          <w:tcPr>
            <w:tcW w:w="715" w:type="dxa"/>
          </w:tcPr>
          <w:p w14:paraId="3887303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552B8A1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4181C6DD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2AB6E5FA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45A16B8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Контрольная работа</w:t>
            </w:r>
          </w:p>
        </w:tc>
      </w:tr>
      <w:tr w:rsidR="00DF4F1B" w14:paraId="32B15BF3" w14:textId="77777777" w:rsidTr="00EE1EFF">
        <w:trPr>
          <w:trHeight w:val="841"/>
        </w:trPr>
        <w:tc>
          <w:tcPr>
            <w:tcW w:w="563" w:type="dxa"/>
          </w:tcPr>
          <w:p w14:paraId="355019D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142.</w:t>
            </w:r>
          </w:p>
        </w:tc>
        <w:tc>
          <w:tcPr>
            <w:tcW w:w="3413" w:type="dxa"/>
          </w:tcPr>
          <w:p w14:paraId="5CFB6015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jc w:val="both"/>
              <w:rPr>
                <w:sz w:val="23"/>
              </w:rPr>
            </w:pPr>
            <w:r>
              <w:rPr>
                <w:sz w:val="23"/>
              </w:rPr>
              <w:t>Общее понятие о предлоге</w:t>
            </w:r>
          </w:p>
        </w:tc>
        <w:tc>
          <w:tcPr>
            <w:tcW w:w="715" w:type="dxa"/>
          </w:tcPr>
          <w:p w14:paraId="32A1FAD1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B200111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5D5942F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4DA2B2F4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75B81959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DF4F1B" w14:paraId="0231CBEF" w14:textId="77777777" w:rsidTr="00EE1EFF">
        <w:trPr>
          <w:trHeight w:val="841"/>
        </w:trPr>
        <w:tc>
          <w:tcPr>
            <w:tcW w:w="563" w:type="dxa"/>
          </w:tcPr>
          <w:p w14:paraId="5921536A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143.</w:t>
            </w:r>
          </w:p>
        </w:tc>
        <w:tc>
          <w:tcPr>
            <w:tcW w:w="3413" w:type="dxa"/>
          </w:tcPr>
          <w:p w14:paraId="6E89F70D" w14:textId="77777777" w:rsidR="00DF4F1B" w:rsidRDefault="00DF4F1B" w:rsidP="00EE1EFF">
            <w:pPr>
              <w:pStyle w:val="TableParagraph"/>
              <w:spacing w:before="88" w:line="297" w:lineRule="auto"/>
              <w:ind w:left="74" w:right="88"/>
              <w:jc w:val="both"/>
              <w:rPr>
                <w:sz w:val="23"/>
              </w:rPr>
            </w:pPr>
            <w:r>
              <w:rPr>
                <w:sz w:val="23"/>
              </w:rPr>
              <w:t>Раздельное написание предлогов со словами</w:t>
            </w:r>
          </w:p>
        </w:tc>
        <w:tc>
          <w:tcPr>
            <w:tcW w:w="715" w:type="dxa"/>
          </w:tcPr>
          <w:p w14:paraId="3DD79CF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3AE8C1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A40798A" w14:textId="77777777" w:rsidR="00DF4F1B" w:rsidRDefault="00DF4F1B" w:rsidP="00EE1EFF">
            <w:pPr>
              <w:pStyle w:val="TableParagraph"/>
            </w:pPr>
          </w:p>
        </w:tc>
        <w:tc>
          <w:tcPr>
            <w:tcW w:w="1342" w:type="dxa"/>
          </w:tcPr>
          <w:p w14:paraId="0683654C" w14:textId="77777777" w:rsidR="00DF4F1B" w:rsidRDefault="00DF4F1B" w:rsidP="00EE1EFF">
            <w:pPr>
              <w:pStyle w:val="TableParagraph"/>
            </w:pPr>
          </w:p>
        </w:tc>
        <w:tc>
          <w:tcPr>
            <w:tcW w:w="1401" w:type="dxa"/>
          </w:tcPr>
          <w:p w14:paraId="79D1D6FE" w14:textId="77777777" w:rsidR="00DF4F1B" w:rsidRDefault="00DF4F1B" w:rsidP="00EE1EFF">
            <w:pPr>
              <w:pStyle w:val="TableParagraph"/>
              <w:spacing w:before="88" w:line="297" w:lineRule="auto"/>
              <w:ind w:left="76"/>
              <w:rPr>
                <w:sz w:val="23"/>
              </w:rPr>
            </w:pPr>
            <w:r>
              <w:rPr>
                <w:sz w:val="23"/>
              </w:rPr>
              <w:t>Письменный контроль;</w:t>
            </w:r>
          </w:p>
        </w:tc>
      </w:tr>
    </w:tbl>
    <w:p w14:paraId="4B693477" w14:textId="77777777" w:rsidR="00DF4F1B" w:rsidRDefault="00DF4F1B" w:rsidP="00DF4F1B">
      <w:pPr>
        <w:spacing w:line="297" w:lineRule="auto"/>
        <w:rPr>
          <w:sz w:val="23"/>
        </w:rPr>
      </w:pPr>
    </w:p>
    <w:p w14:paraId="1E0E8C41" w14:textId="77777777" w:rsidR="00DF4F1B" w:rsidRDefault="00DF4F1B" w:rsidP="00DF4F1B">
      <w:pPr>
        <w:spacing w:line="297" w:lineRule="auto"/>
        <w:rPr>
          <w:sz w:val="23"/>
        </w:r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3413"/>
        <w:gridCol w:w="715"/>
        <w:gridCol w:w="1583"/>
        <w:gridCol w:w="1630"/>
        <w:gridCol w:w="1137"/>
        <w:gridCol w:w="1606"/>
      </w:tblGrid>
      <w:tr w:rsidR="00DF4F1B" w14:paraId="4EA172BD" w14:textId="77777777" w:rsidTr="00EE1EFF">
        <w:trPr>
          <w:trHeight w:val="465"/>
        </w:trPr>
        <w:tc>
          <w:tcPr>
            <w:tcW w:w="563" w:type="dxa"/>
          </w:tcPr>
          <w:p w14:paraId="2F276DFC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144.</w:t>
            </w:r>
          </w:p>
        </w:tc>
        <w:tc>
          <w:tcPr>
            <w:tcW w:w="3413" w:type="dxa"/>
          </w:tcPr>
          <w:p w14:paraId="16B32442" w14:textId="77777777" w:rsidR="00DF4F1B" w:rsidRDefault="00DF4F1B" w:rsidP="00EE1EFF">
            <w:pPr>
              <w:pStyle w:val="TableParagraph"/>
            </w:pPr>
            <w:r>
              <w:t>Восстановление предложений</w:t>
            </w:r>
          </w:p>
        </w:tc>
        <w:tc>
          <w:tcPr>
            <w:tcW w:w="715" w:type="dxa"/>
          </w:tcPr>
          <w:p w14:paraId="7182A4E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BFE3E1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39FD28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55CD319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51B2D31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61E4BBDF" w14:textId="77777777" w:rsidTr="00EE1EFF">
        <w:trPr>
          <w:trHeight w:val="465"/>
        </w:trPr>
        <w:tc>
          <w:tcPr>
            <w:tcW w:w="563" w:type="dxa"/>
          </w:tcPr>
          <w:p w14:paraId="22BB908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145.</w:t>
            </w:r>
          </w:p>
        </w:tc>
        <w:tc>
          <w:tcPr>
            <w:tcW w:w="3413" w:type="dxa"/>
          </w:tcPr>
          <w:p w14:paraId="10A38885" w14:textId="77777777" w:rsidR="00DF4F1B" w:rsidRDefault="00DF4F1B" w:rsidP="00EE1EFF">
            <w:pPr>
              <w:pStyle w:val="TableParagraph"/>
            </w:pPr>
            <w:r>
              <w:t>Проверка знаний</w:t>
            </w:r>
          </w:p>
        </w:tc>
        <w:tc>
          <w:tcPr>
            <w:tcW w:w="715" w:type="dxa"/>
          </w:tcPr>
          <w:p w14:paraId="6CB9201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5121BE2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2C45FAD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29760FD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470AE8A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64250776" w14:textId="77777777" w:rsidTr="00EE1EFF">
        <w:trPr>
          <w:trHeight w:val="465"/>
        </w:trPr>
        <w:tc>
          <w:tcPr>
            <w:tcW w:w="563" w:type="dxa"/>
          </w:tcPr>
          <w:p w14:paraId="1F084EC1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146.</w:t>
            </w:r>
          </w:p>
        </w:tc>
        <w:tc>
          <w:tcPr>
            <w:tcW w:w="3413" w:type="dxa"/>
          </w:tcPr>
          <w:p w14:paraId="1CC1F571" w14:textId="77777777" w:rsidR="00DF4F1B" w:rsidRDefault="00DF4F1B" w:rsidP="00EE1EFF">
            <w:pPr>
              <w:pStyle w:val="TableParagraph"/>
            </w:pPr>
            <w:r>
              <w:t>Диктант</w:t>
            </w:r>
          </w:p>
        </w:tc>
        <w:tc>
          <w:tcPr>
            <w:tcW w:w="715" w:type="dxa"/>
          </w:tcPr>
          <w:p w14:paraId="57F1B3C9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E8B07A6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66B15F24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3D9BE163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0226FBA" w14:textId="77777777" w:rsidR="00DF4F1B" w:rsidRDefault="00DF4F1B" w:rsidP="00EE1EFF">
            <w:r>
              <w:t xml:space="preserve">Диктант </w:t>
            </w:r>
          </w:p>
        </w:tc>
      </w:tr>
      <w:tr w:rsidR="00DF4F1B" w14:paraId="33C42EC9" w14:textId="77777777" w:rsidTr="00EE1EFF">
        <w:trPr>
          <w:trHeight w:val="465"/>
        </w:trPr>
        <w:tc>
          <w:tcPr>
            <w:tcW w:w="563" w:type="dxa"/>
          </w:tcPr>
          <w:p w14:paraId="7B9C325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147.</w:t>
            </w:r>
          </w:p>
        </w:tc>
        <w:tc>
          <w:tcPr>
            <w:tcW w:w="3413" w:type="dxa"/>
          </w:tcPr>
          <w:p w14:paraId="32448388" w14:textId="77777777" w:rsidR="00DF4F1B" w:rsidRDefault="00DF4F1B" w:rsidP="00EE1EFF">
            <w:pPr>
              <w:pStyle w:val="TableParagraph"/>
            </w:pPr>
            <w:r>
              <w:t>Работа над ошибками</w:t>
            </w:r>
          </w:p>
        </w:tc>
        <w:tc>
          <w:tcPr>
            <w:tcW w:w="715" w:type="dxa"/>
          </w:tcPr>
          <w:p w14:paraId="0976D459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EBD08F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250CB847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4065481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1E4DB77" w14:textId="77777777" w:rsidR="00DF4F1B" w:rsidRDefault="00DF4F1B" w:rsidP="00EE1EFF">
            <w:r>
              <w:t>Письменный контроль</w:t>
            </w:r>
          </w:p>
        </w:tc>
      </w:tr>
      <w:tr w:rsidR="00DF4F1B" w14:paraId="6912BEDB" w14:textId="77777777" w:rsidTr="00EE1EFF">
        <w:trPr>
          <w:trHeight w:val="524"/>
        </w:trPr>
        <w:tc>
          <w:tcPr>
            <w:tcW w:w="563" w:type="dxa"/>
          </w:tcPr>
          <w:p w14:paraId="0843A49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148.</w:t>
            </w:r>
          </w:p>
        </w:tc>
        <w:tc>
          <w:tcPr>
            <w:tcW w:w="3413" w:type="dxa"/>
          </w:tcPr>
          <w:p w14:paraId="260E3150" w14:textId="77777777" w:rsidR="00DF4F1B" w:rsidRDefault="00DF4F1B" w:rsidP="00EE1EFF">
            <w:pPr>
              <w:pStyle w:val="TableParagraph"/>
            </w:pPr>
            <w:r>
              <w:t>Что такое местоимение?</w:t>
            </w:r>
          </w:p>
        </w:tc>
        <w:tc>
          <w:tcPr>
            <w:tcW w:w="715" w:type="dxa"/>
          </w:tcPr>
          <w:p w14:paraId="09869897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B989A1F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85D52C0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F3C987F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2B306A5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36B8612B" w14:textId="77777777" w:rsidTr="00EE1EFF">
        <w:trPr>
          <w:trHeight w:val="465"/>
        </w:trPr>
        <w:tc>
          <w:tcPr>
            <w:tcW w:w="563" w:type="dxa"/>
          </w:tcPr>
          <w:p w14:paraId="0F30CC60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149.</w:t>
            </w:r>
          </w:p>
        </w:tc>
        <w:tc>
          <w:tcPr>
            <w:tcW w:w="3413" w:type="dxa"/>
          </w:tcPr>
          <w:p w14:paraId="5E1D392B" w14:textId="77777777" w:rsidR="00DF4F1B" w:rsidRDefault="00DF4F1B" w:rsidP="00EE1EFF">
            <w:pPr>
              <w:pStyle w:val="TableParagraph"/>
            </w:pPr>
            <w:r>
              <w:t>Что такое местоимение?</w:t>
            </w:r>
          </w:p>
        </w:tc>
        <w:tc>
          <w:tcPr>
            <w:tcW w:w="715" w:type="dxa"/>
          </w:tcPr>
          <w:p w14:paraId="22270C9A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F1B2B96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606409C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8D92EC0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EE372D0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14E42EC4" w14:textId="77777777" w:rsidTr="00EE1EFF">
        <w:trPr>
          <w:trHeight w:val="465"/>
        </w:trPr>
        <w:tc>
          <w:tcPr>
            <w:tcW w:w="563" w:type="dxa"/>
          </w:tcPr>
          <w:p w14:paraId="5A746CA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150.</w:t>
            </w:r>
          </w:p>
        </w:tc>
        <w:tc>
          <w:tcPr>
            <w:tcW w:w="3413" w:type="dxa"/>
          </w:tcPr>
          <w:p w14:paraId="3F797885" w14:textId="77777777" w:rsidR="00DF4F1B" w:rsidRDefault="00DF4F1B" w:rsidP="00EE1EFF">
            <w:pPr>
              <w:pStyle w:val="TableParagraph"/>
            </w:pPr>
            <w:r>
              <w:t>Что такое текст –рассуждение?</w:t>
            </w:r>
          </w:p>
        </w:tc>
        <w:tc>
          <w:tcPr>
            <w:tcW w:w="715" w:type="dxa"/>
          </w:tcPr>
          <w:p w14:paraId="32115A16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EB9DAAD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B071324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975FBF4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E4FC277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45060161" w14:textId="77777777" w:rsidTr="00EE1EFF">
        <w:trPr>
          <w:trHeight w:val="465"/>
        </w:trPr>
        <w:tc>
          <w:tcPr>
            <w:tcW w:w="563" w:type="dxa"/>
          </w:tcPr>
          <w:p w14:paraId="10E2DF63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151.</w:t>
            </w:r>
          </w:p>
        </w:tc>
        <w:tc>
          <w:tcPr>
            <w:tcW w:w="3413" w:type="dxa"/>
          </w:tcPr>
          <w:p w14:paraId="6AA085B2" w14:textId="77777777" w:rsidR="00DF4F1B" w:rsidRDefault="00DF4F1B" w:rsidP="00EE1EFF">
            <w:pPr>
              <w:pStyle w:val="TableParagraph"/>
            </w:pPr>
            <w:r>
              <w:t>Проверка знаний</w:t>
            </w:r>
          </w:p>
        </w:tc>
        <w:tc>
          <w:tcPr>
            <w:tcW w:w="715" w:type="dxa"/>
          </w:tcPr>
          <w:p w14:paraId="2B35E85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E20047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D570F8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FFCB6BE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CFB700A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1D012F90" w14:textId="77777777" w:rsidTr="00EE1EFF">
        <w:trPr>
          <w:trHeight w:val="465"/>
        </w:trPr>
        <w:tc>
          <w:tcPr>
            <w:tcW w:w="563" w:type="dxa"/>
          </w:tcPr>
          <w:p w14:paraId="126FC69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152.</w:t>
            </w:r>
          </w:p>
        </w:tc>
        <w:tc>
          <w:tcPr>
            <w:tcW w:w="3413" w:type="dxa"/>
          </w:tcPr>
          <w:p w14:paraId="6522A5AF" w14:textId="77777777" w:rsidR="00DF4F1B" w:rsidRDefault="00DF4F1B" w:rsidP="00EE1EFF">
            <w:pPr>
              <w:pStyle w:val="TableParagraph"/>
            </w:pPr>
            <w:r>
              <w:t>Контрольный диктант</w:t>
            </w:r>
          </w:p>
        </w:tc>
        <w:tc>
          <w:tcPr>
            <w:tcW w:w="715" w:type="dxa"/>
          </w:tcPr>
          <w:p w14:paraId="7D3B1D10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FD6DDA1" w14:textId="77777777" w:rsidR="00DF4F1B" w:rsidRDefault="00DF4F1B" w:rsidP="00EE1EFF">
            <w:pPr>
              <w:pStyle w:val="TableParagraph"/>
              <w:jc w:val="center"/>
            </w:pPr>
          </w:p>
        </w:tc>
        <w:tc>
          <w:tcPr>
            <w:tcW w:w="1630" w:type="dxa"/>
          </w:tcPr>
          <w:p w14:paraId="51015C34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3C3B1440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184C187" w14:textId="77777777" w:rsidR="00DF4F1B" w:rsidRDefault="00DF4F1B" w:rsidP="00EE1EFF">
            <w:r>
              <w:t>Диктант</w:t>
            </w:r>
          </w:p>
        </w:tc>
      </w:tr>
      <w:tr w:rsidR="00DF4F1B" w14:paraId="7033FFD2" w14:textId="77777777" w:rsidTr="00EE1EFF">
        <w:trPr>
          <w:trHeight w:val="465"/>
        </w:trPr>
        <w:tc>
          <w:tcPr>
            <w:tcW w:w="563" w:type="dxa"/>
          </w:tcPr>
          <w:p w14:paraId="518A60C8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153.</w:t>
            </w:r>
          </w:p>
        </w:tc>
        <w:tc>
          <w:tcPr>
            <w:tcW w:w="3413" w:type="dxa"/>
          </w:tcPr>
          <w:p w14:paraId="44AFBEB5" w14:textId="77777777" w:rsidR="00DF4F1B" w:rsidRDefault="00DF4F1B" w:rsidP="00EE1EFF">
            <w:pPr>
              <w:pStyle w:val="TableParagraph"/>
            </w:pPr>
            <w:r>
              <w:t>Работа над ошибками</w:t>
            </w:r>
          </w:p>
        </w:tc>
        <w:tc>
          <w:tcPr>
            <w:tcW w:w="715" w:type="dxa"/>
          </w:tcPr>
          <w:p w14:paraId="25340EBB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925E1C4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1D530122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45F4288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5881255" w14:textId="77777777" w:rsidR="00DF4F1B" w:rsidRDefault="00DF4F1B" w:rsidP="00EE1EFF">
            <w:r>
              <w:t>Письменный контроль</w:t>
            </w:r>
          </w:p>
        </w:tc>
      </w:tr>
      <w:tr w:rsidR="00DF4F1B" w14:paraId="562D470D" w14:textId="77777777" w:rsidTr="00EE1EFF">
        <w:trPr>
          <w:trHeight w:val="465"/>
        </w:trPr>
        <w:tc>
          <w:tcPr>
            <w:tcW w:w="563" w:type="dxa"/>
          </w:tcPr>
          <w:p w14:paraId="15EA1D4B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154.</w:t>
            </w:r>
          </w:p>
        </w:tc>
        <w:tc>
          <w:tcPr>
            <w:tcW w:w="3413" w:type="dxa"/>
          </w:tcPr>
          <w:p w14:paraId="51727F6A" w14:textId="77777777" w:rsidR="00DF4F1B" w:rsidRDefault="00DF4F1B" w:rsidP="00EE1EFF">
            <w:pPr>
              <w:pStyle w:val="TableParagraph"/>
            </w:pPr>
            <w:r>
              <w:t>Повторение по теме «Текст»</w:t>
            </w:r>
          </w:p>
        </w:tc>
        <w:tc>
          <w:tcPr>
            <w:tcW w:w="715" w:type="dxa"/>
          </w:tcPr>
          <w:p w14:paraId="308EF60D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78223D1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6A4F39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1230DC8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8D45E2B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56FC9E10" w14:textId="77777777" w:rsidTr="00EE1EFF">
        <w:trPr>
          <w:trHeight w:val="465"/>
        </w:trPr>
        <w:tc>
          <w:tcPr>
            <w:tcW w:w="563" w:type="dxa"/>
          </w:tcPr>
          <w:p w14:paraId="220B96BD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155.</w:t>
            </w:r>
          </w:p>
        </w:tc>
        <w:tc>
          <w:tcPr>
            <w:tcW w:w="3413" w:type="dxa"/>
          </w:tcPr>
          <w:p w14:paraId="31A2A268" w14:textId="77777777" w:rsidR="00DF4F1B" w:rsidRDefault="00DF4F1B" w:rsidP="00EE1EFF">
            <w:pPr>
              <w:pStyle w:val="TableParagraph"/>
            </w:pPr>
            <w:r>
              <w:t>Сочинение по картинке</w:t>
            </w:r>
          </w:p>
        </w:tc>
        <w:tc>
          <w:tcPr>
            <w:tcW w:w="715" w:type="dxa"/>
          </w:tcPr>
          <w:p w14:paraId="473D5024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6383F2F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6DCBA35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5CE02558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E05939D" w14:textId="77777777" w:rsidR="00DF4F1B" w:rsidRDefault="00DF4F1B" w:rsidP="00EE1EFF">
            <w:r>
              <w:t>Письменный контроль</w:t>
            </w:r>
          </w:p>
        </w:tc>
      </w:tr>
      <w:tr w:rsidR="00DF4F1B" w14:paraId="6E0F74FB" w14:textId="77777777" w:rsidTr="00EE1EFF">
        <w:trPr>
          <w:trHeight w:val="465"/>
        </w:trPr>
        <w:tc>
          <w:tcPr>
            <w:tcW w:w="563" w:type="dxa"/>
          </w:tcPr>
          <w:p w14:paraId="3448B636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156.</w:t>
            </w:r>
          </w:p>
        </w:tc>
        <w:tc>
          <w:tcPr>
            <w:tcW w:w="3413" w:type="dxa"/>
          </w:tcPr>
          <w:p w14:paraId="64830CC2" w14:textId="77777777" w:rsidR="00DF4F1B" w:rsidRDefault="00DF4F1B" w:rsidP="00EE1EFF">
            <w:pPr>
              <w:pStyle w:val="TableParagraph"/>
              <w:jc w:val="both"/>
            </w:pPr>
            <w:r>
              <w:t>Повторение по теме «Предложение»</w:t>
            </w:r>
          </w:p>
        </w:tc>
        <w:tc>
          <w:tcPr>
            <w:tcW w:w="715" w:type="dxa"/>
          </w:tcPr>
          <w:p w14:paraId="128D51D6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52892CAC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383A995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1D0DB6F0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322FC7C4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579FE26E" w14:textId="77777777" w:rsidTr="00EE1EFF">
        <w:trPr>
          <w:trHeight w:val="465"/>
        </w:trPr>
        <w:tc>
          <w:tcPr>
            <w:tcW w:w="563" w:type="dxa"/>
          </w:tcPr>
          <w:p w14:paraId="6207A5A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157.</w:t>
            </w:r>
          </w:p>
        </w:tc>
        <w:tc>
          <w:tcPr>
            <w:tcW w:w="3413" w:type="dxa"/>
          </w:tcPr>
          <w:p w14:paraId="5A6B3490" w14:textId="77777777" w:rsidR="00DF4F1B" w:rsidRPr="001C0A23" w:rsidRDefault="00DF4F1B" w:rsidP="00EE1EFF">
            <w:r>
              <w:t>Повторение по теме «Предложение»</w:t>
            </w:r>
          </w:p>
        </w:tc>
        <w:tc>
          <w:tcPr>
            <w:tcW w:w="715" w:type="dxa"/>
          </w:tcPr>
          <w:p w14:paraId="5DCC4EE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1FCD968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5C2D0F32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47ACD5A5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C8CFBAC" w14:textId="77777777" w:rsidR="00DF4F1B" w:rsidRDefault="00DF4F1B" w:rsidP="00EE1EFF">
            <w:r>
              <w:t>Тестирование</w:t>
            </w:r>
          </w:p>
        </w:tc>
      </w:tr>
      <w:tr w:rsidR="00DF4F1B" w14:paraId="3AC0003D" w14:textId="77777777" w:rsidTr="00EE1EFF">
        <w:trPr>
          <w:trHeight w:val="465"/>
        </w:trPr>
        <w:tc>
          <w:tcPr>
            <w:tcW w:w="563" w:type="dxa"/>
          </w:tcPr>
          <w:p w14:paraId="2BBE73D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158.</w:t>
            </w:r>
          </w:p>
        </w:tc>
        <w:tc>
          <w:tcPr>
            <w:tcW w:w="3413" w:type="dxa"/>
          </w:tcPr>
          <w:p w14:paraId="446F1629" w14:textId="77777777" w:rsidR="00DF4F1B" w:rsidRDefault="00DF4F1B" w:rsidP="00EE1EFF">
            <w:pPr>
              <w:pStyle w:val="TableParagraph"/>
            </w:pPr>
            <w:r>
              <w:t>Повторение по теме «Слово и его значение»</w:t>
            </w:r>
          </w:p>
        </w:tc>
        <w:tc>
          <w:tcPr>
            <w:tcW w:w="715" w:type="dxa"/>
          </w:tcPr>
          <w:p w14:paraId="74B203EC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C4D7D8D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3D67E22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06B1DE8F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0B3BF54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5136731A" w14:textId="77777777" w:rsidTr="00EE1EFF">
        <w:trPr>
          <w:trHeight w:val="465"/>
        </w:trPr>
        <w:tc>
          <w:tcPr>
            <w:tcW w:w="563" w:type="dxa"/>
          </w:tcPr>
          <w:p w14:paraId="72D5EE6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159.</w:t>
            </w:r>
          </w:p>
        </w:tc>
        <w:tc>
          <w:tcPr>
            <w:tcW w:w="3413" w:type="dxa"/>
          </w:tcPr>
          <w:p w14:paraId="14283293" w14:textId="77777777" w:rsidR="00DF4F1B" w:rsidRDefault="00DF4F1B" w:rsidP="00EE1EFF">
            <w:pPr>
              <w:pStyle w:val="TableParagraph"/>
            </w:pPr>
            <w:r>
              <w:t>Повторение по теме «Части речи»</w:t>
            </w:r>
          </w:p>
        </w:tc>
        <w:tc>
          <w:tcPr>
            <w:tcW w:w="715" w:type="dxa"/>
          </w:tcPr>
          <w:p w14:paraId="6528F1C4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ECFC72A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41883B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B825EF2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38144BA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69AB6418" w14:textId="77777777" w:rsidTr="00EE1EFF">
        <w:trPr>
          <w:trHeight w:val="465"/>
        </w:trPr>
        <w:tc>
          <w:tcPr>
            <w:tcW w:w="563" w:type="dxa"/>
          </w:tcPr>
          <w:p w14:paraId="30EA9CFD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160.</w:t>
            </w:r>
          </w:p>
        </w:tc>
        <w:tc>
          <w:tcPr>
            <w:tcW w:w="3413" w:type="dxa"/>
          </w:tcPr>
          <w:p w14:paraId="33956902" w14:textId="77777777" w:rsidR="00DF4F1B" w:rsidRDefault="00DF4F1B" w:rsidP="00EE1EFF">
            <w:pPr>
              <w:pStyle w:val="TableParagraph"/>
            </w:pPr>
            <w:r>
              <w:t>Повторение по теме «Части речи»</w:t>
            </w:r>
          </w:p>
        </w:tc>
        <w:tc>
          <w:tcPr>
            <w:tcW w:w="715" w:type="dxa"/>
          </w:tcPr>
          <w:p w14:paraId="05EA3611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528D078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9D2381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60BF133D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D51E42D" w14:textId="77777777" w:rsidR="00DF4F1B" w:rsidRDefault="00DF4F1B" w:rsidP="00EE1EFF">
            <w:r>
              <w:t>Письменный контроль</w:t>
            </w:r>
          </w:p>
        </w:tc>
      </w:tr>
      <w:tr w:rsidR="00DF4F1B" w14:paraId="7AA876B8" w14:textId="77777777" w:rsidTr="00EE1EFF">
        <w:trPr>
          <w:trHeight w:val="465"/>
        </w:trPr>
        <w:tc>
          <w:tcPr>
            <w:tcW w:w="563" w:type="dxa"/>
          </w:tcPr>
          <w:p w14:paraId="6F2BCD13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161.</w:t>
            </w:r>
          </w:p>
        </w:tc>
        <w:tc>
          <w:tcPr>
            <w:tcW w:w="3413" w:type="dxa"/>
          </w:tcPr>
          <w:p w14:paraId="7E67425E" w14:textId="77777777" w:rsidR="00DF4F1B" w:rsidRDefault="00DF4F1B" w:rsidP="00EE1EFF">
            <w:pPr>
              <w:pStyle w:val="TableParagraph"/>
              <w:jc w:val="both"/>
            </w:pPr>
            <w:r>
              <w:t>Повторение по теме «Звуки и буквы»</w:t>
            </w:r>
          </w:p>
        </w:tc>
        <w:tc>
          <w:tcPr>
            <w:tcW w:w="715" w:type="dxa"/>
          </w:tcPr>
          <w:p w14:paraId="5A6A02B6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2FF6F5FB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0476D4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3F394258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12B31139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48A1F1B8" w14:textId="77777777" w:rsidTr="00EE1EFF">
        <w:trPr>
          <w:trHeight w:val="465"/>
        </w:trPr>
        <w:tc>
          <w:tcPr>
            <w:tcW w:w="563" w:type="dxa"/>
          </w:tcPr>
          <w:p w14:paraId="2BDF67D5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162.</w:t>
            </w:r>
          </w:p>
        </w:tc>
        <w:tc>
          <w:tcPr>
            <w:tcW w:w="3413" w:type="dxa"/>
          </w:tcPr>
          <w:p w14:paraId="349F1AF0" w14:textId="77777777" w:rsidR="00DF4F1B" w:rsidRDefault="00DF4F1B" w:rsidP="00EE1EFF">
            <w:pPr>
              <w:pStyle w:val="TableParagraph"/>
              <w:jc w:val="both"/>
            </w:pPr>
            <w:r>
              <w:t>Повторение по теме «Правила правописания»</w:t>
            </w:r>
          </w:p>
        </w:tc>
        <w:tc>
          <w:tcPr>
            <w:tcW w:w="715" w:type="dxa"/>
          </w:tcPr>
          <w:p w14:paraId="56D94ABE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691547E4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7073F31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B4247A0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8C27F7F" w14:textId="77777777" w:rsidR="00DF4F1B" w:rsidRDefault="00DF4F1B" w:rsidP="00EE1EFF">
            <w:r>
              <w:t>Тестирование</w:t>
            </w:r>
          </w:p>
        </w:tc>
      </w:tr>
      <w:tr w:rsidR="00DF4F1B" w14:paraId="5D81EFD2" w14:textId="77777777" w:rsidTr="00EE1EFF">
        <w:trPr>
          <w:trHeight w:val="465"/>
        </w:trPr>
        <w:tc>
          <w:tcPr>
            <w:tcW w:w="563" w:type="dxa"/>
          </w:tcPr>
          <w:p w14:paraId="07C2FDBC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163.</w:t>
            </w:r>
          </w:p>
        </w:tc>
        <w:tc>
          <w:tcPr>
            <w:tcW w:w="3413" w:type="dxa"/>
          </w:tcPr>
          <w:p w14:paraId="5E8CB943" w14:textId="77777777" w:rsidR="00DF4F1B" w:rsidRDefault="00DF4F1B" w:rsidP="00EE1EFF">
            <w:pPr>
              <w:pStyle w:val="TableParagraph"/>
            </w:pPr>
            <w:r>
              <w:t>Контрольное списывание</w:t>
            </w:r>
          </w:p>
        </w:tc>
        <w:tc>
          <w:tcPr>
            <w:tcW w:w="715" w:type="dxa"/>
          </w:tcPr>
          <w:p w14:paraId="57AC205F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162BEF9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4444FD7F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5BDBCF8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B072E23" w14:textId="77777777" w:rsidR="00DF4F1B" w:rsidRDefault="00DF4F1B" w:rsidP="00EE1EFF">
            <w:r>
              <w:t>Контрольная работа</w:t>
            </w:r>
          </w:p>
        </w:tc>
      </w:tr>
      <w:tr w:rsidR="00DF4F1B" w14:paraId="5081B6F6" w14:textId="77777777" w:rsidTr="00EE1EFF">
        <w:trPr>
          <w:trHeight w:val="465"/>
        </w:trPr>
        <w:tc>
          <w:tcPr>
            <w:tcW w:w="563" w:type="dxa"/>
          </w:tcPr>
          <w:p w14:paraId="5CDA35E9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164.</w:t>
            </w:r>
          </w:p>
        </w:tc>
        <w:tc>
          <w:tcPr>
            <w:tcW w:w="3413" w:type="dxa"/>
          </w:tcPr>
          <w:p w14:paraId="3A5317B1" w14:textId="77777777" w:rsidR="00DF4F1B" w:rsidRDefault="00DF4F1B" w:rsidP="00EE1EFF">
            <w:pPr>
              <w:pStyle w:val="TableParagraph"/>
              <w:jc w:val="both"/>
            </w:pPr>
            <w:r>
              <w:t xml:space="preserve">Повторение и закрепление изученного материала </w:t>
            </w:r>
          </w:p>
        </w:tc>
        <w:tc>
          <w:tcPr>
            <w:tcW w:w="715" w:type="dxa"/>
          </w:tcPr>
          <w:p w14:paraId="20C0B84B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1C6AEAAB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CB9584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D7D1B98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43989B11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6778A2E2" w14:textId="77777777" w:rsidTr="00EE1EFF">
        <w:trPr>
          <w:trHeight w:val="465"/>
        </w:trPr>
        <w:tc>
          <w:tcPr>
            <w:tcW w:w="563" w:type="dxa"/>
          </w:tcPr>
          <w:p w14:paraId="1B54E8C4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165.</w:t>
            </w:r>
          </w:p>
        </w:tc>
        <w:tc>
          <w:tcPr>
            <w:tcW w:w="3413" w:type="dxa"/>
          </w:tcPr>
          <w:p w14:paraId="2372622C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lang w:val="ru-RU"/>
              </w:rPr>
              <w:t xml:space="preserve">Повторение и закрепление изученного материала </w:t>
            </w:r>
          </w:p>
        </w:tc>
        <w:tc>
          <w:tcPr>
            <w:tcW w:w="715" w:type="dxa"/>
          </w:tcPr>
          <w:p w14:paraId="762D09F2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8E3928F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0D7A455B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6C35986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2F4E3CA0" w14:textId="77777777" w:rsidR="00DF4F1B" w:rsidRDefault="00DF4F1B" w:rsidP="00EE1EFF">
            <w:r>
              <w:t>Письменный контроль</w:t>
            </w:r>
          </w:p>
        </w:tc>
      </w:tr>
      <w:tr w:rsidR="00DF4F1B" w14:paraId="03E5C8F5" w14:textId="77777777" w:rsidTr="00EE1EFF">
        <w:trPr>
          <w:trHeight w:val="465"/>
        </w:trPr>
        <w:tc>
          <w:tcPr>
            <w:tcW w:w="563" w:type="dxa"/>
          </w:tcPr>
          <w:p w14:paraId="1A0DB35C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166.</w:t>
            </w:r>
          </w:p>
        </w:tc>
        <w:tc>
          <w:tcPr>
            <w:tcW w:w="3413" w:type="dxa"/>
          </w:tcPr>
          <w:p w14:paraId="1AA6A28C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lang w:val="ru-RU"/>
              </w:rPr>
              <w:t xml:space="preserve">Повторение и закрепление изученного материала </w:t>
            </w:r>
          </w:p>
        </w:tc>
        <w:tc>
          <w:tcPr>
            <w:tcW w:w="715" w:type="dxa"/>
          </w:tcPr>
          <w:p w14:paraId="05B68B56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470C17BE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5F7A206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80F9D63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0A15DDAC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6C97C0F6" w14:textId="77777777" w:rsidTr="00EE1EFF">
        <w:trPr>
          <w:trHeight w:val="465"/>
        </w:trPr>
        <w:tc>
          <w:tcPr>
            <w:tcW w:w="563" w:type="dxa"/>
          </w:tcPr>
          <w:p w14:paraId="215B1EB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167.</w:t>
            </w:r>
          </w:p>
        </w:tc>
        <w:tc>
          <w:tcPr>
            <w:tcW w:w="3413" w:type="dxa"/>
          </w:tcPr>
          <w:p w14:paraId="3FB55547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lang w:val="ru-RU"/>
              </w:rPr>
              <w:t xml:space="preserve">Повторение и закрепление изученного материала </w:t>
            </w:r>
          </w:p>
        </w:tc>
        <w:tc>
          <w:tcPr>
            <w:tcW w:w="715" w:type="dxa"/>
          </w:tcPr>
          <w:p w14:paraId="2A954AA1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C5CC10E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D670343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03F4FEA1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8D91F6E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0D3E7973" w14:textId="77777777" w:rsidTr="00EE1EFF">
        <w:trPr>
          <w:trHeight w:val="465"/>
        </w:trPr>
        <w:tc>
          <w:tcPr>
            <w:tcW w:w="563" w:type="dxa"/>
          </w:tcPr>
          <w:p w14:paraId="14D27CD4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168.</w:t>
            </w:r>
          </w:p>
        </w:tc>
        <w:tc>
          <w:tcPr>
            <w:tcW w:w="3413" w:type="dxa"/>
          </w:tcPr>
          <w:p w14:paraId="6A0B9460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lang w:val="ru-RU"/>
              </w:rPr>
              <w:t xml:space="preserve">Повторение и закрепление изученного материала </w:t>
            </w:r>
          </w:p>
        </w:tc>
        <w:tc>
          <w:tcPr>
            <w:tcW w:w="715" w:type="dxa"/>
          </w:tcPr>
          <w:p w14:paraId="59480C07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3C024AA0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3EF5AD0C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71FC85CA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7FA58DD1" w14:textId="77777777" w:rsidR="00DF4F1B" w:rsidRDefault="00DF4F1B" w:rsidP="00EE1EFF">
            <w:r>
              <w:t>Тестирование</w:t>
            </w:r>
          </w:p>
        </w:tc>
      </w:tr>
      <w:tr w:rsidR="00DF4F1B" w14:paraId="3AA8F0D0" w14:textId="77777777" w:rsidTr="00EE1EFF">
        <w:trPr>
          <w:trHeight w:val="465"/>
        </w:trPr>
        <w:tc>
          <w:tcPr>
            <w:tcW w:w="563" w:type="dxa"/>
          </w:tcPr>
          <w:p w14:paraId="30C5E142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169.</w:t>
            </w:r>
          </w:p>
        </w:tc>
        <w:tc>
          <w:tcPr>
            <w:tcW w:w="3413" w:type="dxa"/>
          </w:tcPr>
          <w:p w14:paraId="325F6876" w14:textId="77777777" w:rsidR="00DF4F1B" w:rsidRPr="00781FEA" w:rsidRDefault="00DF4F1B" w:rsidP="00EE1EFF">
            <w:pPr>
              <w:rPr>
                <w:lang w:val="ru-RU"/>
              </w:rPr>
            </w:pPr>
            <w:r w:rsidRPr="00781FEA">
              <w:rPr>
                <w:lang w:val="ru-RU"/>
              </w:rPr>
              <w:t xml:space="preserve">Повторение и закрепление изученного материала </w:t>
            </w:r>
          </w:p>
        </w:tc>
        <w:tc>
          <w:tcPr>
            <w:tcW w:w="715" w:type="dxa"/>
          </w:tcPr>
          <w:p w14:paraId="11373549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0E03F0C3" w14:textId="77777777" w:rsidR="00DF4F1B" w:rsidRDefault="00DF4F1B" w:rsidP="00EE1EFF">
            <w:pPr>
              <w:pStyle w:val="TableParagraph"/>
            </w:pPr>
          </w:p>
        </w:tc>
        <w:tc>
          <w:tcPr>
            <w:tcW w:w="1630" w:type="dxa"/>
          </w:tcPr>
          <w:p w14:paraId="48382801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D638CED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5F221C6A" w14:textId="77777777" w:rsidR="00DF4F1B" w:rsidRDefault="00DF4F1B" w:rsidP="00EE1EFF">
            <w:r>
              <w:rPr>
                <w:sz w:val="23"/>
              </w:rPr>
              <w:t>Устный опрос;</w:t>
            </w:r>
          </w:p>
        </w:tc>
      </w:tr>
      <w:tr w:rsidR="00DF4F1B" w14:paraId="24555B42" w14:textId="77777777" w:rsidTr="00EE1EFF">
        <w:trPr>
          <w:trHeight w:val="465"/>
        </w:trPr>
        <w:tc>
          <w:tcPr>
            <w:tcW w:w="563" w:type="dxa"/>
          </w:tcPr>
          <w:p w14:paraId="7E2B4163" w14:textId="77777777" w:rsidR="00DF4F1B" w:rsidRDefault="00DF4F1B" w:rsidP="00EE1EFF">
            <w:pPr>
              <w:pStyle w:val="TableParagraph"/>
              <w:spacing w:before="88"/>
              <w:ind w:left="58" w:right="47"/>
              <w:jc w:val="center"/>
              <w:rPr>
                <w:sz w:val="23"/>
              </w:rPr>
            </w:pPr>
            <w:r>
              <w:rPr>
                <w:sz w:val="23"/>
              </w:rPr>
              <w:t>170.</w:t>
            </w:r>
          </w:p>
        </w:tc>
        <w:tc>
          <w:tcPr>
            <w:tcW w:w="3413" w:type="dxa"/>
          </w:tcPr>
          <w:p w14:paraId="5C786D65" w14:textId="77777777" w:rsidR="00DF4F1B" w:rsidRDefault="00DF4F1B" w:rsidP="00EE1EFF">
            <w:pPr>
              <w:pStyle w:val="TableParagraph"/>
              <w:jc w:val="both"/>
            </w:pPr>
            <w:r>
              <w:t>Обобщение знаний по курсу русского языка за 2 класс</w:t>
            </w:r>
          </w:p>
        </w:tc>
        <w:tc>
          <w:tcPr>
            <w:tcW w:w="715" w:type="dxa"/>
          </w:tcPr>
          <w:p w14:paraId="1309B467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3" w:type="dxa"/>
          </w:tcPr>
          <w:p w14:paraId="765A9ECB" w14:textId="77777777" w:rsidR="00DF4F1B" w:rsidRDefault="00DF4F1B" w:rsidP="00EE1EF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630" w:type="dxa"/>
          </w:tcPr>
          <w:p w14:paraId="0D8AC79D" w14:textId="77777777" w:rsidR="00DF4F1B" w:rsidRDefault="00DF4F1B" w:rsidP="00EE1EFF">
            <w:pPr>
              <w:pStyle w:val="TableParagraph"/>
            </w:pPr>
          </w:p>
        </w:tc>
        <w:tc>
          <w:tcPr>
            <w:tcW w:w="1137" w:type="dxa"/>
          </w:tcPr>
          <w:p w14:paraId="20187AE0" w14:textId="77777777" w:rsidR="00DF4F1B" w:rsidRDefault="00DF4F1B" w:rsidP="00EE1EFF">
            <w:pPr>
              <w:pStyle w:val="TableParagraph"/>
            </w:pPr>
          </w:p>
        </w:tc>
        <w:tc>
          <w:tcPr>
            <w:tcW w:w="1606" w:type="dxa"/>
          </w:tcPr>
          <w:p w14:paraId="662E96A0" w14:textId="77777777" w:rsidR="00DF4F1B" w:rsidRDefault="00DF4F1B" w:rsidP="00EE1EFF">
            <w:r>
              <w:t>Письменный контроль</w:t>
            </w:r>
          </w:p>
        </w:tc>
      </w:tr>
      <w:tr w:rsidR="00DF4F1B" w14:paraId="156D1CBA" w14:textId="77777777" w:rsidTr="00EE1EFF">
        <w:trPr>
          <w:trHeight w:val="945"/>
        </w:trPr>
        <w:tc>
          <w:tcPr>
            <w:tcW w:w="3976" w:type="dxa"/>
            <w:gridSpan w:val="2"/>
          </w:tcPr>
          <w:p w14:paraId="799AB25D" w14:textId="77777777" w:rsidR="00DF4F1B" w:rsidRDefault="00DF4F1B" w:rsidP="00EE1EFF">
            <w:pPr>
              <w:pStyle w:val="TableParagraph"/>
              <w:jc w:val="both"/>
            </w:pPr>
            <w:r>
              <w:rPr>
                <w:sz w:val="23"/>
              </w:rPr>
              <w:t>ОБЩЕЕ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715" w:type="dxa"/>
          </w:tcPr>
          <w:p w14:paraId="3EB98D40" w14:textId="77777777" w:rsidR="00DF4F1B" w:rsidRDefault="00DF4F1B" w:rsidP="00EE1EFF">
            <w:pPr>
              <w:pStyle w:val="TableParagraph"/>
              <w:spacing w:before="88"/>
              <w:ind w:left="74"/>
              <w:rPr>
                <w:sz w:val="23"/>
              </w:rPr>
            </w:pPr>
            <w:r>
              <w:rPr>
                <w:sz w:val="23"/>
              </w:rPr>
              <w:t>170</w:t>
            </w:r>
          </w:p>
        </w:tc>
        <w:tc>
          <w:tcPr>
            <w:tcW w:w="1583" w:type="dxa"/>
          </w:tcPr>
          <w:p w14:paraId="6F6CA6A4" w14:textId="77777777" w:rsidR="00DF4F1B" w:rsidRDefault="00DF4F1B" w:rsidP="00EE1EFF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1630" w:type="dxa"/>
          </w:tcPr>
          <w:p w14:paraId="3641CBFA" w14:textId="77777777" w:rsidR="00DF4F1B" w:rsidRDefault="00DF4F1B" w:rsidP="00EE1EFF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2743" w:type="dxa"/>
            <w:gridSpan w:val="2"/>
          </w:tcPr>
          <w:p w14:paraId="153B0CF7" w14:textId="77777777" w:rsidR="00DF4F1B" w:rsidRDefault="00DF4F1B" w:rsidP="00EE1EFF"/>
        </w:tc>
      </w:tr>
    </w:tbl>
    <w:p w14:paraId="15F3B981" w14:textId="77777777" w:rsidR="00DF4F1B" w:rsidRDefault="00DF4F1B" w:rsidP="00DF4F1B">
      <w:pPr>
        <w:sectPr w:rsidR="00DF4F1B">
          <w:pgSz w:w="11900" w:h="16840"/>
          <w:pgMar w:top="560" w:right="460" w:bottom="280" w:left="560" w:header="720" w:footer="720" w:gutter="0"/>
          <w:cols w:space="720"/>
        </w:sectPr>
      </w:pPr>
    </w:p>
    <w:p w14:paraId="42204A9A" w14:textId="6DD00BDD" w:rsidR="00DF4F1B" w:rsidRPr="000F1E81" w:rsidRDefault="00DF4F1B" w:rsidP="00DF4F1B">
      <w:pPr>
        <w:pStyle w:val="1"/>
        <w:spacing w:before="66"/>
        <w:ind w:left="106"/>
        <w:rPr>
          <w:rFonts w:ascii="Times New Roman" w:hAnsi="Times New Roman" w:cs="Times New Roman"/>
          <w:color w:val="auto"/>
          <w:lang w:val="ru-RU"/>
        </w:rPr>
      </w:pPr>
      <w:r w:rsidRPr="000F1E81">
        <w:rPr>
          <w:rFonts w:ascii="Times New Roman" w:hAnsi="Times New Roman" w:cs="Times New Roman"/>
          <w:color w:val="auto"/>
          <w:lang w:val="ru-RU"/>
        </w:rPr>
        <w:lastRenderedPageBreak/>
        <w:t>УЧЕБНО-МЕТОДИЧЕСКОЕ</w:t>
      </w:r>
      <w:r w:rsidRPr="000F1E81">
        <w:rPr>
          <w:rFonts w:ascii="Times New Roman" w:hAnsi="Times New Roman" w:cs="Times New Roman"/>
          <w:color w:val="auto"/>
          <w:spacing w:val="-13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ОБЕСПЕЧЕНИЕ</w:t>
      </w:r>
      <w:r w:rsidRPr="000F1E81">
        <w:rPr>
          <w:rFonts w:ascii="Times New Roman" w:hAnsi="Times New Roman" w:cs="Times New Roman"/>
          <w:color w:val="auto"/>
          <w:spacing w:val="-12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ОБРАЗОВАТЕЛЬНОГО</w:t>
      </w:r>
      <w:r w:rsidRPr="000F1E81">
        <w:rPr>
          <w:rFonts w:ascii="Times New Roman" w:hAnsi="Times New Roman" w:cs="Times New Roman"/>
          <w:color w:val="auto"/>
          <w:spacing w:val="-13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ПРОЦЕССА</w:t>
      </w:r>
    </w:p>
    <w:p w14:paraId="6BDACD62" w14:textId="77777777" w:rsidR="00DF4F1B" w:rsidRPr="000F1E81" w:rsidRDefault="00DF4F1B" w:rsidP="00DF4F1B">
      <w:pPr>
        <w:spacing w:before="179"/>
        <w:ind w:left="106"/>
        <w:rPr>
          <w:rFonts w:ascii="Times New Roman" w:hAnsi="Times New Roman" w:cs="Times New Roman"/>
          <w:b/>
          <w:sz w:val="28"/>
          <w:szCs w:val="28"/>
        </w:rPr>
      </w:pPr>
      <w:r w:rsidRPr="000F1E81">
        <w:rPr>
          <w:rFonts w:ascii="Times New Roman" w:hAnsi="Times New Roman" w:cs="Times New Roman"/>
          <w:b/>
          <w:sz w:val="28"/>
          <w:szCs w:val="28"/>
        </w:rPr>
        <w:t>ОБЯЗАТЕЛЬНЫЕ</w:t>
      </w:r>
      <w:r w:rsidRPr="000F1E81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b/>
          <w:sz w:val="28"/>
          <w:szCs w:val="28"/>
        </w:rPr>
        <w:t>УЧЕБНЫЕ</w:t>
      </w:r>
      <w:r w:rsidRPr="000F1E8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0F1E8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b/>
          <w:sz w:val="28"/>
          <w:szCs w:val="28"/>
        </w:rPr>
        <w:t>ДЛЯ</w:t>
      </w:r>
      <w:r w:rsidRPr="000F1E8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b/>
          <w:sz w:val="28"/>
          <w:szCs w:val="28"/>
        </w:rPr>
        <w:t>УЧЕНИКА</w:t>
      </w:r>
    </w:p>
    <w:p w14:paraId="440627D4" w14:textId="77777777" w:rsidR="00DF4F1B" w:rsidRPr="000F1E81" w:rsidRDefault="00DF4F1B" w:rsidP="00DF4F1B">
      <w:pPr>
        <w:pStyle w:val="af"/>
        <w:spacing w:before="156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В. А. Синякова , Русский язык 2 класс Контрольно-измерительные материалы</w:t>
      </w:r>
    </w:p>
    <w:p w14:paraId="3B32DA57" w14:textId="77777777" w:rsidR="00DF4F1B" w:rsidRPr="000F1E81" w:rsidRDefault="00DF4F1B" w:rsidP="00DF4F1B">
      <w:pPr>
        <w:pStyle w:val="af"/>
        <w:spacing w:before="156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В.П.,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Горецкий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В.Г.,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Русский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язык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(в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частях).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Учебник.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класс.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Акционерное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общество</w:t>
      </w:r>
    </w:p>
    <w:p w14:paraId="28EF0BC8" w14:textId="77777777" w:rsidR="00DF4F1B" w:rsidRPr="000F1E81" w:rsidRDefault="00DF4F1B" w:rsidP="00DF4F1B">
      <w:pPr>
        <w:pStyle w:val="af"/>
        <w:spacing w:before="60" w:line="292" w:lineRule="auto"/>
        <w:ind w:right="7504"/>
        <w:rPr>
          <w:rFonts w:ascii="Times New Roman" w:hAnsi="Times New Roman" w:cs="Times New Roman"/>
          <w:spacing w:val="-57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«Издательство</w:t>
      </w:r>
      <w:r w:rsidRPr="000F1E81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«Просвещение»;</w:t>
      </w:r>
      <w:r w:rsidRPr="000F1E81">
        <w:rPr>
          <w:rFonts w:ascii="Times New Roman" w:hAnsi="Times New Roman" w:cs="Times New Roman"/>
          <w:spacing w:val="-57"/>
          <w:sz w:val="28"/>
          <w:szCs w:val="28"/>
          <w:lang w:val="ru-RU"/>
        </w:rPr>
        <w:t xml:space="preserve"> </w:t>
      </w:r>
    </w:p>
    <w:p w14:paraId="75A3B8C4" w14:textId="77777777" w:rsidR="00DF4F1B" w:rsidRPr="000F1E81" w:rsidRDefault="00DF4F1B" w:rsidP="00DF4F1B">
      <w:pPr>
        <w:pStyle w:val="af"/>
        <w:spacing w:before="60" w:line="292" w:lineRule="auto"/>
        <w:ind w:right="107"/>
        <w:rPr>
          <w:rFonts w:ascii="Times New Roman" w:hAnsi="Times New Roman" w:cs="Times New Roman"/>
          <w:spacing w:val="-57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Канакина В.П., Горецкий В.Г., Русский язык. Рабочая тетрадь 2 класс «Издательство</w:t>
      </w:r>
      <w:r w:rsidRPr="000F1E81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«Просвещение»;</w:t>
      </w:r>
      <w:r w:rsidRPr="000F1E81">
        <w:rPr>
          <w:rFonts w:ascii="Times New Roman" w:hAnsi="Times New Roman" w:cs="Times New Roman"/>
          <w:spacing w:val="-57"/>
          <w:sz w:val="28"/>
          <w:szCs w:val="28"/>
          <w:lang w:val="ru-RU"/>
        </w:rPr>
        <w:t xml:space="preserve"> </w:t>
      </w:r>
    </w:p>
    <w:p w14:paraId="24F4317D" w14:textId="77777777" w:rsidR="00DF4F1B" w:rsidRPr="000F1E81" w:rsidRDefault="00DF4F1B" w:rsidP="00DF4F1B">
      <w:pPr>
        <w:pStyle w:val="1"/>
        <w:spacing w:before="191"/>
        <w:ind w:left="106"/>
        <w:rPr>
          <w:rFonts w:ascii="Times New Roman" w:hAnsi="Times New Roman" w:cs="Times New Roman"/>
          <w:color w:val="auto"/>
        </w:rPr>
      </w:pPr>
      <w:r w:rsidRPr="000F1E81">
        <w:rPr>
          <w:rFonts w:ascii="Times New Roman" w:hAnsi="Times New Roman" w:cs="Times New Roman"/>
          <w:color w:val="auto"/>
        </w:rPr>
        <w:t>МЕТОДИЧЕСКИЕ</w:t>
      </w:r>
      <w:r w:rsidRPr="000F1E81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МАТЕРИАЛЫ</w:t>
      </w:r>
      <w:r w:rsidRPr="000F1E81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ДЛЯ</w:t>
      </w:r>
      <w:r w:rsidRPr="000F1E81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УЧИТЕЛЯ</w:t>
      </w:r>
    </w:p>
    <w:p w14:paraId="471B4CAB" w14:textId="77777777" w:rsidR="00DF4F1B" w:rsidRPr="000F1E81" w:rsidRDefault="00DF4F1B" w:rsidP="00DF4F1B">
      <w:pPr>
        <w:pStyle w:val="ae"/>
        <w:widowControl w:val="0"/>
        <w:numPr>
          <w:ilvl w:val="0"/>
          <w:numId w:val="17"/>
        </w:numPr>
        <w:tabs>
          <w:tab w:val="left" w:pos="288"/>
        </w:tabs>
        <w:autoSpaceDE w:val="0"/>
        <w:autoSpaceDN w:val="0"/>
        <w:spacing w:before="156" w:after="0" w:line="292" w:lineRule="auto"/>
        <w:ind w:right="1155" w:firstLine="0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Таблицы к основным разделам грамматического материала, содержащегося в программе по</w:t>
      </w:r>
      <w:r w:rsidRPr="000F1E81">
        <w:rPr>
          <w:rFonts w:ascii="Times New Roman" w:hAnsi="Times New Roman" w:cs="Times New Roman"/>
          <w:spacing w:val="-58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русскому</w:t>
      </w:r>
      <w:r w:rsidRPr="000F1E8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языку</w:t>
      </w:r>
    </w:p>
    <w:p w14:paraId="7D59282A" w14:textId="77777777" w:rsidR="00DF4F1B" w:rsidRPr="000F1E81" w:rsidRDefault="00DF4F1B" w:rsidP="00DF4F1B">
      <w:pPr>
        <w:pStyle w:val="ae"/>
        <w:widowControl w:val="0"/>
        <w:numPr>
          <w:ilvl w:val="0"/>
          <w:numId w:val="17"/>
        </w:numPr>
        <w:tabs>
          <w:tab w:val="left" w:pos="288"/>
        </w:tabs>
        <w:autoSpaceDE w:val="0"/>
        <w:autoSpaceDN w:val="0"/>
        <w:spacing w:after="0" w:line="275" w:lineRule="exact"/>
        <w:ind w:left="287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Наборы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сюжетных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(предметных)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картинок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соответствии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тематикой.</w:t>
      </w:r>
    </w:p>
    <w:p w14:paraId="6066D09C" w14:textId="77777777" w:rsidR="00DF4F1B" w:rsidRPr="000F1E81" w:rsidRDefault="00DF4F1B" w:rsidP="00DF4F1B">
      <w:pPr>
        <w:pStyle w:val="ae"/>
        <w:widowControl w:val="0"/>
        <w:numPr>
          <w:ilvl w:val="0"/>
          <w:numId w:val="17"/>
        </w:numPr>
        <w:tabs>
          <w:tab w:val="left" w:pos="347"/>
        </w:tabs>
        <w:autoSpaceDE w:val="0"/>
        <w:autoSpaceDN w:val="0"/>
        <w:spacing w:before="60" w:after="0" w:line="240" w:lineRule="auto"/>
        <w:ind w:left="346" w:hanging="241"/>
        <w:contextualSpacing w:val="0"/>
        <w:rPr>
          <w:rFonts w:ascii="Times New Roman" w:hAnsi="Times New Roman" w:cs="Times New Roman"/>
          <w:sz w:val="28"/>
          <w:szCs w:val="28"/>
        </w:rPr>
      </w:pPr>
      <w:r w:rsidRPr="000F1E81">
        <w:rPr>
          <w:rFonts w:ascii="Times New Roman" w:hAnsi="Times New Roman" w:cs="Times New Roman"/>
          <w:sz w:val="28"/>
          <w:szCs w:val="28"/>
        </w:rPr>
        <w:t>Словари</w:t>
      </w:r>
      <w:r w:rsidRPr="000F1E8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</w:rPr>
        <w:t>по</w:t>
      </w:r>
      <w:r w:rsidRPr="000F1E8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</w:rPr>
        <w:t>русскому</w:t>
      </w:r>
      <w:r w:rsidRPr="000F1E8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</w:rPr>
        <w:t>языку.</w:t>
      </w:r>
    </w:p>
    <w:p w14:paraId="635DEC87" w14:textId="77777777" w:rsidR="00DF4F1B" w:rsidRPr="000F1E81" w:rsidRDefault="00DF4F1B" w:rsidP="00DF4F1B">
      <w:pPr>
        <w:pStyle w:val="ae"/>
        <w:widowControl w:val="0"/>
        <w:numPr>
          <w:ilvl w:val="0"/>
          <w:numId w:val="17"/>
        </w:numPr>
        <w:tabs>
          <w:tab w:val="left" w:pos="347"/>
        </w:tabs>
        <w:autoSpaceDE w:val="0"/>
        <w:autoSpaceDN w:val="0"/>
        <w:spacing w:before="60" w:after="0" w:line="240" w:lineRule="auto"/>
        <w:ind w:left="346" w:hanging="241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Репродукции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картин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соответствии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0F1E81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тематикой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видами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работ.</w:t>
      </w:r>
    </w:p>
    <w:p w14:paraId="2547DA8D" w14:textId="77777777" w:rsidR="00DF4F1B" w:rsidRPr="000F1E81" w:rsidRDefault="00DF4F1B" w:rsidP="00DF4F1B">
      <w:pPr>
        <w:pStyle w:val="af"/>
        <w:spacing w:before="11"/>
        <w:rPr>
          <w:rFonts w:ascii="Times New Roman" w:hAnsi="Times New Roman" w:cs="Times New Roman"/>
          <w:sz w:val="28"/>
          <w:szCs w:val="28"/>
          <w:lang w:val="ru-RU"/>
        </w:rPr>
      </w:pPr>
    </w:p>
    <w:p w14:paraId="50980F17" w14:textId="77777777" w:rsidR="00DF4F1B" w:rsidRPr="000F1E81" w:rsidRDefault="00DF4F1B" w:rsidP="00DF4F1B">
      <w:pPr>
        <w:pStyle w:val="1"/>
        <w:ind w:left="106"/>
        <w:rPr>
          <w:rFonts w:ascii="Times New Roman" w:hAnsi="Times New Roman" w:cs="Times New Roman"/>
          <w:color w:val="auto"/>
          <w:lang w:val="ru-RU"/>
        </w:rPr>
      </w:pPr>
      <w:r w:rsidRPr="000F1E81">
        <w:rPr>
          <w:rFonts w:ascii="Times New Roman" w:hAnsi="Times New Roman" w:cs="Times New Roman"/>
          <w:color w:val="auto"/>
          <w:lang w:val="ru-RU"/>
        </w:rPr>
        <w:t>ЦИФРОВЫЕ</w:t>
      </w:r>
      <w:r w:rsidRPr="000F1E8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ОБРАЗОВАТЕЛЬНЫЕ</w:t>
      </w:r>
      <w:r w:rsidRPr="000F1E8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РЕСУРСЫ</w:t>
      </w:r>
      <w:r w:rsidRPr="000F1E8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И</w:t>
      </w:r>
      <w:r w:rsidRPr="000F1E8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РЕСУРСЫ</w:t>
      </w:r>
      <w:r w:rsidRPr="000F1E8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СЕТИ</w:t>
      </w:r>
      <w:r w:rsidRPr="000F1E81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ИНТЕРНЕТ</w:t>
      </w:r>
    </w:p>
    <w:p w14:paraId="7487C436" w14:textId="77777777" w:rsidR="00DF4F1B" w:rsidRPr="000F1E81" w:rsidRDefault="00DF4F1B" w:rsidP="00DF4F1B">
      <w:pPr>
        <w:pStyle w:val="af"/>
        <w:spacing w:before="156" w:line="292" w:lineRule="auto"/>
        <w:ind w:right="2045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 xml:space="preserve">1.Сайт «Я иду на урок начальной школы»: </w:t>
      </w:r>
      <w:hyperlink r:id="rId133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nsc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.1</w:t>
        </w:r>
        <w:r w:rsidRPr="000F1E81">
          <w:rPr>
            <w:rFonts w:ascii="Times New Roman" w:hAnsi="Times New Roman" w:cs="Times New Roman"/>
            <w:sz w:val="28"/>
            <w:szCs w:val="28"/>
          </w:rPr>
          <w:t>september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ru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/</w:t>
        </w:r>
        <w:r w:rsidRPr="000F1E81">
          <w:rPr>
            <w:rFonts w:ascii="Times New Roman" w:hAnsi="Times New Roman" w:cs="Times New Roman"/>
            <w:sz w:val="28"/>
            <w:szCs w:val="28"/>
          </w:rPr>
          <w:t>urok</w:t>
        </w:r>
      </w:hyperlink>
      <w:r w:rsidRPr="000F1E81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2.Электронная</w:t>
      </w:r>
      <w:r w:rsidRPr="000F1E8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версия</w:t>
      </w:r>
      <w:r w:rsidRPr="000F1E8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журнала</w:t>
      </w:r>
      <w:r w:rsidRPr="000F1E81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«Начальная</w:t>
      </w:r>
      <w:r w:rsidRPr="000F1E8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школа»:</w:t>
      </w:r>
      <w:r w:rsidRPr="000F1E8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hyperlink r:id="rId134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nsc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.1</w:t>
        </w:r>
        <w:r w:rsidRPr="000F1E81">
          <w:rPr>
            <w:rFonts w:ascii="Times New Roman" w:hAnsi="Times New Roman" w:cs="Times New Roman"/>
            <w:sz w:val="28"/>
            <w:szCs w:val="28"/>
          </w:rPr>
          <w:t>september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ru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/</w:t>
        </w:r>
        <w:r w:rsidRPr="000F1E81">
          <w:rPr>
            <w:rFonts w:ascii="Times New Roman" w:hAnsi="Times New Roman" w:cs="Times New Roman"/>
            <w:sz w:val="28"/>
            <w:szCs w:val="28"/>
          </w:rPr>
          <w:t>index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php</w:t>
        </w:r>
      </w:hyperlink>
      <w:r w:rsidRPr="000F1E81">
        <w:rPr>
          <w:rFonts w:ascii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 xml:space="preserve">3.Социальная сеть работников образования: </w:t>
      </w:r>
      <w:hyperlink r:id="rId135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nsportal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ru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/</w:t>
        </w:r>
        <w:r w:rsidRPr="000F1E81">
          <w:rPr>
            <w:rFonts w:ascii="Times New Roman" w:hAnsi="Times New Roman" w:cs="Times New Roman"/>
            <w:sz w:val="28"/>
            <w:szCs w:val="28"/>
          </w:rPr>
          <w:t>nachalnaya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-</w:t>
        </w:r>
        <w:r w:rsidRPr="000F1E81">
          <w:rPr>
            <w:rFonts w:ascii="Times New Roman" w:hAnsi="Times New Roman" w:cs="Times New Roman"/>
            <w:sz w:val="28"/>
            <w:szCs w:val="28"/>
          </w:rPr>
          <w:t>shkola</w:t>
        </w:r>
      </w:hyperlink>
      <w:r w:rsidRPr="000F1E81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4.Фестиваль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педагогических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идей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«Открытый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урок»:</w:t>
      </w:r>
      <w:hyperlink r:id="rId136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festival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.1</w:t>
        </w:r>
        <w:r w:rsidRPr="000F1E81">
          <w:rPr>
            <w:rFonts w:ascii="Times New Roman" w:hAnsi="Times New Roman" w:cs="Times New Roman"/>
            <w:sz w:val="28"/>
            <w:szCs w:val="28"/>
          </w:rPr>
          <w:t>september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ru</w:t>
        </w:r>
      </w:hyperlink>
    </w:p>
    <w:p w14:paraId="177F4A2D" w14:textId="77777777" w:rsidR="00DF4F1B" w:rsidRPr="000F1E81" w:rsidRDefault="00DF4F1B" w:rsidP="00DF4F1B">
      <w:pPr>
        <w:pStyle w:val="af"/>
        <w:spacing w:line="292" w:lineRule="auto"/>
        <w:ind w:right="296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5.Методические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пособия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рабочие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учителям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начальной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школы: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hyperlink r:id="rId137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nachalka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com</w:t>
        </w:r>
      </w:hyperlink>
      <w:r w:rsidRPr="000F1E81">
        <w:rPr>
          <w:rFonts w:ascii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6.Сетевое</w:t>
      </w:r>
      <w:r w:rsidRPr="000F1E8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сообщество педагогов:</w:t>
      </w:r>
      <w:r w:rsidRPr="000F1E8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hyperlink r:id="rId138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rusedu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net</w:t>
        </w:r>
      </w:hyperlink>
    </w:p>
    <w:p w14:paraId="094D4BE2" w14:textId="77777777" w:rsidR="00DF4F1B" w:rsidRPr="000F1E81" w:rsidRDefault="00DF4F1B" w:rsidP="00DF4F1B">
      <w:pPr>
        <w:pStyle w:val="af"/>
        <w:spacing w:line="27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7.Учитель</w:t>
      </w:r>
      <w:r w:rsidRPr="000F1E8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портал:</w:t>
      </w:r>
      <w:r w:rsidRPr="000F1E81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hyperlink r:id="rId139">
        <w:r w:rsidRPr="000F1E81">
          <w:rPr>
            <w:rFonts w:ascii="Times New Roman" w:hAnsi="Times New Roman" w:cs="Times New Roman"/>
            <w:sz w:val="28"/>
            <w:szCs w:val="28"/>
          </w:rPr>
          <w:t>http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0F1E81">
          <w:rPr>
            <w:rFonts w:ascii="Times New Roman" w:hAnsi="Times New Roman" w:cs="Times New Roman"/>
            <w:sz w:val="28"/>
            <w:szCs w:val="28"/>
          </w:rPr>
          <w:t>www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uchportal</w:t>
        </w:r>
        <w:r w:rsidRPr="000F1E81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0F1E81">
          <w:rPr>
            <w:rFonts w:ascii="Times New Roman" w:hAnsi="Times New Roman" w:cs="Times New Roman"/>
            <w:sz w:val="28"/>
            <w:szCs w:val="28"/>
          </w:rPr>
          <w:t>ru</w:t>
        </w:r>
      </w:hyperlink>
    </w:p>
    <w:p w14:paraId="3AB34C22" w14:textId="63649B12" w:rsidR="00DF4F1B" w:rsidRPr="000F1E81" w:rsidRDefault="00DF4F1B" w:rsidP="00DF4F1B">
      <w:pPr>
        <w:pStyle w:val="1"/>
        <w:spacing w:before="66"/>
        <w:rPr>
          <w:rFonts w:ascii="Times New Roman" w:hAnsi="Times New Roman" w:cs="Times New Roman"/>
          <w:color w:val="auto"/>
          <w:lang w:val="ru-RU"/>
        </w:rPr>
      </w:pPr>
      <w:r w:rsidRPr="000F1E81">
        <w:rPr>
          <w:rFonts w:ascii="Times New Roman" w:hAnsi="Times New Roman" w:cs="Times New Roman"/>
          <w:color w:val="auto"/>
          <w:lang w:val="ru-RU"/>
        </w:rPr>
        <w:t>МАТЕРИАЛЬНО-ТЕХНИЧЕСКОЕ</w:t>
      </w:r>
      <w:r w:rsidRPr="000F1E81">
        <w:rPr>
          <w:rFonts w:ascii="Times New Roman" w:hAnsi="Times New Roman" w:cs="Times New Roman"/>
          <w:color w:val="auto"/>
          <w:spacing w:val="-14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ОБЕСПЕЧЕНИЕ</w:t>
      </w:r>
      <w:r w:rsidRPr="000F1E81">
        <w:rPr>
          <w:rFonts w:ascii="Times New Roman" w:hAnsi="Times New Roman" w:cs="Times New Roman"/>
          <w:color w:val="auto"/>
          <w:spacing w:val="-13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ОБРАЗОВАТЕЛЬНОГО</w:t>
      </w:r>
      <w:r w:rsidRPr="000F1E81">
        <w:rPr>
          <w:rFonts w:ascii="Times New Roman" w:hAnsi="Times New Roman" w:cs="Times New Roman"/>
          <w:color w:val="auto"/>
          <w:spacing w:val="-14"/>
          <w:lang w:val="ru-RU"/>
        </w:rPr>
        <w:t xml:space="preserve"> </w:t>
      </w:r>
      <w:r w:rsidRPr="000F1E81">
        <w:rPr>
          <w:rFonts w:ascii="Times New Roman" w:hAnsi="Times New Roman" w:cs="Times New Roman"/>
          <w:color w:val="auto"/>
          <w:lang w:val="ru-RU"/>
        </w:rPr>
        <w:t>ПРОЦЕССА</w:t>
      </w:r>
    </w:p>
    <w:p w14:paraId="0B7C814E" w14:textId="77777777" w:rsidR="00DF4F1B" w:rsidRPr="000F1E81" w:rsidRDefault="00DF4F1B" w:rsidP="00DF4F1B">
      <w:pPr>
        <w:spacing w:before="179"/>
        <w:ind w:left="106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b/>
          <w:sz w:val="28"/>
          <w:szCs w:val="28"/>
          <w:lang w:val="ru-RU"/>
        </w:rPr>
        <w:t>УЧЕБНОЕ</w:t>
      </w:r>
      <w:r w:rsidRPr="000F1E81">
        <w:rPr>
          <w:rFonts w:ascii="Times New Roman" w:hAnsi="Times New Roman" w:cs="Times New Roman"/>
          <w:b/>
          <w:spacing w:val="-9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b/>
          <w:sz w:val="28"/>
          <w:szCs w:val="28"/>
          <w:lang w:val="ru-RU"/>
        </w:rPr>
        <w:t>ОБОРУДОВАНИЕ</w:t>
      </w:r>
    </w:p>
    <w:p w14:paraId="427955B8" w14:textId="77777777" w:rsidR="00DF4F1B" w:rsidRPr="000F1E81" w:rsidRDefault="00DF4F1B" w:rsidP="00DF4F1B">
      <w:pPr>
        <w:pStyle w:val="af"/>
        <w:spacing w:before="156" w:line="292" w:lineRule="auto"/>
        <w:ind w:right="296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Таблицы к основным разделам грамматического материала, содержащегося в программе по русскому</w:t>
      </w:r>
      <w:r w:rsidRPr="000F1E81">
        <w:rPr>
          <w:rFonts w:ascii="Times New Roman" w:hAnsi="Times New Roman" w:cs="Times New Roman"/>
          <w:spacing w:val="-58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языку</w:t>
      </w:r>
    </w:p>
    <w:p w14:paraId="43DA3927" w14:textId="77777777" w:rsidR="00DF4F1B" w:rsidRPr="000F1E81" w:rsidRDefault="00DF4F1B" w:rsidP="00DF4F1B">
      <w:pPr>
        <w:pStyle w:val="1"/>
        <w:spacing w:before="191"/>
        <w:ind w:left="106"/>
        <w:rPr>
          <w:rFonts w:ascii="Times New Roman" w:hAnsi="Times New Roman" w:cs="Times New Roman"/>
          <w:color w:val="auto"/>
        </w:rPr>
      </w:pPr>
      <w:r w:rsidRPr="000F1E81">
        <w:rPr>
          <w:rFonts w:ascii="Times New Roman" w:hAnsi="Times New Roman" w:cs="Times New Roman"/>
          <w:color w:val="auto"/>
        </w:rPr>
        <w:lastRenderedPageBreak/>
        <w:t>ОБОРУДОВАНИЕ</w:t>
      </w:r>
      <w:r w:rsidRPr="000F1E81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ДЛЯ</w:t>
      </w:r>
      <w:r w:rsidRPr="000F1E81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ПРОВЕДЕНИЯ</w:t>
      </w:r>
      <w:r w:rsidRPr="000F1E81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ПРАКТИЧЕСКИХ</w:t>
      </w:r>
      <w:r w:rsidRPr="000F1E81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0F1E81">
        <w:rPr>
          <w:rFonts w:ascii="Times New Roman" w:hAnsi="Times New Roman" w:cs="Times New Roman"/>
          <w:color w:val="auto"/>
        </w:rPr>
        <w:t>РАБОТ</w:t>
      </w:r>
    </w:p>
    <w:p w14:paraId="25CF67AF" w14:textId="77777777" w:rsidR="00DF4F1B" w:rsidRPr="000F1E81" w:rsidRDefault="00DF4F1B" w:rsidP="00DF4F1B">
      <w:pPr>
        <w:pStyle w:val="ae"/>
        <w:widowControl w:val="0"/>
        <w:numPr>
          <w:ilvl w:val="0"/>
          <w:numId w:val="16"/>
        </w:numPr>
        <w:tabs>
          <w:tab w:val="left" w:pos="347"/>
        </w:tabs>
        <w:autoSpaceDE w:val="0"/>
        <w:autoSpaceDN w:val="0"/>
        <w:spacing w:before="156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0F1E81">
        <w:rPr>
          <w:rFonts w:ascii="Times New Roman" w:hAnsi="Times New Roman" w:cs="Times New Roman"/>
          <w:sz w:val="28"/>
          <w:szCs w:val="28"/>
        </w:rPr>
        <w:t>Классная</w:t>
      </w:r>
      <w:r w:rsidRPr="000F1E8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</w:rPr>
        <w:t>магнитная</w:t>
      </w:r>
      <w:r w:rsidRPr="000F1E8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</w:rPr>
        <w:t>доска.</w:t>
      </w:r>
    </w:p>
    <w:p w14:paraId="20C9683D" w14:textId="77777777" w:rsidR="00DF4F1B" w:rsidRPr="000F1E81" w:rsidRDefault="00DF4F1B" w:rsidP="00DF4F1B">
      <w:pPr>
        <w:pStyle w:val="ae"/>
        <w:widowControl w:val="0"/>
        <w:numPr>
          <w:ilvl w:val="0"/>
          <w:numId w:val="16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0F1E81">
        <w:rPr>
          <w:rFonts w:ascii="Times New Roman" w:hAnsi="Times New Roman" w:cs="Times New Roman"/>
          <w:sz w:val="28"/>
          <w:szCs w:val="28"/>
          <w:lang w:val="ru-RU"/>
        </w:rPr>
        <w:t>Настенная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доска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приспособлением</w:t>
      </w:r>
      <w:r w:rsidRPr="000F1E81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0F1E81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крепления</w:t>
      </w:r>
      <w:r w:rsidRPr="000F1E81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F1E81">
        <w:rPr>
          <w:rFonts w:ascii="Times New Roman" w:hAnsi="Times New Roman" w:cs="Times New Roman"/>
          <w:sz w:val="28"/>
          <w:szCs w:val="28"/>
          <w:lang w:val="ru-RU"/>
        </w:rPr>
        <w:t>картинок.</w:t>
      </w:r>
    </w:p>
    <w:p w14:paraId="69B0A075" w14:textId="77777777" w:rsidR="00DF4F1B" w:rsidRPr="000F1E81" w:rsidRDefault="00DF4F1B" w:rsidP="00DF4F1B">
      <w:pPr>
        <w:pStyle w:val="ae"/>
        <w:widowControl w:val="0"/>
        <w:numPr>
          <w:ilvl w:val="0"/>
          <w:numId w:val="16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0F1E81">
        <w:rPr>
          <w:rFonts w:ascii="Times New Roman" w:hAnsi="Times New Roman" w:cs="Times New Roman"/>
          <w:sz w:val="28"/>
          <w:szCs w:val="28"/>
        </w:rPr>
        <w:t>Колонки</w:t>
      </w:r>
    </w:p>
    <w:p w14:paraId="3808A077" w14:textId="77777777" w:rsidR="00DF4F1B" w:rsidRPr="000F1E81" w:rsidRDefault="00DF4F1B" w:rsidP="00DF4F1B">
      <w:pPr>
        <w:pStyle w:val="ae"/>
        <w:widowControl w:val="0"/>
        <w:numPr>
          <w:ilvl w:val="0"/>
          <w:numId w:val="16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0F1E81">
        <w:rPr>
          <w:rFonts w:ascii="Times New Roman" w:hAnsi="Times New Roman" w:cs="Times New Roman"/>
          <w:sz w:val="28"/>
          <w:szCs w:val="28"/>
        </w:rPr>
        <w:t>Компьютер</w:t>
      </w:r>
    </w:p>
    <w:p w14:paraId="3E00C7A7" w14:textId="77777777" w:rsidR="00DF4F1B" w:rsidRPr="000F1E81" w:rsidRDefault="00DF4F1B" w:rsidP="00DF4F1B">
      <w:pPr>
        <w:pStyle w:val="af"/>
        <w:spacing w:before="4"/>
        <w:rPr>
          <w:rFonts w:ascii="Times New Roman" w:hAnsi="Times New Roman" w:cs="Times New Roman"/>
          <w:sz w:val="28"/>
          <w:szCs w:val="28"/>
        </w:rPr>
      </w:pPr>
    </w:p>
    <w:p w14:paraId="3EF82404" w14:textId="77777777" w:rsidR="00DF4F1B" w:rsidRPr="002F3D97" w:rsidRDefault="00DF4F1B">
      <w:pPr>
        <w:rPr>
          <w:lang w:val="ru-RU"/>
        </w:rPr>
        <w:sectPr w:rsidR="00DF4F1B" w:rsidRPr="002F3D97">
          <w:pgSz w:w="11900" w:h="16840"/>
          <w:pgMar w:top="298" w:right="1150" w:bottom="1440" w:left="846" w:header="720" w:footer="720" w:gutter="0"/>
          <w:cols w:space="720" w:equalWidth="0">
            <w:col w:w="9904" w:space="0"/>
          </w:cols>
          <w:docGrid w:linePitch="360"/>
        </w:sectPr>
      </w:pPr>
    </w:p>
    <w:p w14:paraId="508A78D5" w14:textId="77777777" w:rsidR="00115E9B" w:rsidRPr="002F3D97" w:rsidRDefault="00115E9B" w:rsidP="00DF4F1B">
      <w:pPr>
        <w:spacing w:after="54"/>
        <w:rPr>
          <w:lang w:val="ru-RU"/>
        </w:rPr>
      </w:pPr>
    </w:p>
    <w:sectPr w:rsidR="00115E9B" w:rsidRPr="002F3D97" w:rsidSect="00DF4F1B">
      <w:headerReference w:type="even" r:id="rId140"/>
      <w:headerReference w:type="default" r:id="rId141"/>
      <w:headerReference w:type="first" r:id="rId142"/>
      <w:pgSz w:w="16840" w:h="11900" w:orient="landscape"/>
      <w:pgMar w:top="608" w:right="1440" w:bottom="1440" w:left="6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FD158" w14:textId="77777777" w:rsidR="00F76182" w:rsidRDefault="00F76182">
      <w:pPr>
        <w:spacing w:after="0" w:line="240" w:lineRule="auto"/>
      </w:pPr>
      <w:r>
        <w:separator/>
      </w:r>
    </w:p>
  </w:endnote>
  <w:endnote w:type="continuationSeparator" w:id="0">
    <w:p w14:paraId="74B81F59" w14:textId="77777777" w:rsidR="00F76182" w:rsidRDefault="00F76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F28CB" w14:textId="77777777" w:rsidR="00F76182" w:rsidRDefault="00F76182">
      <w:pPr>
        <w:spacing w:after="0" w:line="240" w:lineRule="auto"/>
      </w:pPr>
      <w:r>
        <w:separator/>
      </w:r>
    </w:p>
  </w:footnote>
  <w:footnote w:type="continuationSeparator" w:id="0">
    <w:p w14:paraId="2B5AF5FB" w14:textId="77777777" w:rsidR="00F76182" w:rsidRDefault="00F76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E40A9" w14:textId="77777777" w:rsidR="00EE1EFF" w:rsidRDefault="00EE1EFF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6051B" w14:textId="77777777" w:rsidR="00EE1EFF" w:rsidRDefault="00EE1EFF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D7F39" w14:textId="77777777" w:rsidR="00EE1EFF" w:rsidRDefault="00EE1EFF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892C86"/>
    <w:multiLevelType w:val="hybridMultilevel"/>
    <w:tmpl w:val="9662D2EE"/>
    <w:lvl w:ilvl="0" w:tplc="AFFE3D5A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38FCAE0C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7102DC16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F5BCF2F2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B2E0B69C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F6D60920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6C2A0FA2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199259C8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BA26D9C4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10" w15:restartNumberingAfterBreak="0">
    <w:nsid w:val="02EC3EB7"/>
    <w:multiLevelType w:val="hybridMultilevel"/>
    <w:tmpl w:val="6520E336"/>
    <w:lvl w:ilvl="0" w:tplc="1EF85DA4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F38615E8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DAE03EAC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DA36E948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166233DC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F9E43DA0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6CE625DC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C1B8410A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72D4D150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11" w15:restartNumberingAfterBreak="0">
    <w:nsid w:val="03770FAA"/>
    <w:multiLevelType w:val="hybridMultilevel"/>
    <w:tmpl w:val="5FA8125A"/>
    <w:lvl w:ilvl="0" w:tplc="49EC4D50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7012D7E6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4C1A191E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D738F768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16541BC4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8D8CB856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4D0E642A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2D8A6A7E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CC8CAF50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12" w15:restartNumberingAfterBreak="0">
    <w:nsid w:val="03B90FC1"/>
    <w:multiLevelType w:val="hybridMultilevel"/>
    <w:tmpl w:val="340C1C90"/>
    <w:lvl w:ilvl="0" w:tplc="0DA85B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80270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E2E75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996E4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C7C63D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9BCF5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B4E9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762DD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028DA6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85E0115"/>
    <w:multiLevelType w:val="hybridMultilevel"/>
    <w:tmpl w:val="4030C5C0"/>
    <w:lvl w:ilvl="0" w:tplc="DAF23A18">
      <w:start w:val="1"/>
      <w:numFmt w:val="decimal"/>
      <w:lvlText w:val="%1."/>
      <w:lvlJc w:val="left"/>
      <w:pPr>
        <w:ind w:left="106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B5C81C4">
      <w:numFmt w:val="bullet"/>
      <w:lvlText w:val="•"/>
      <w:lvlJc w:val="left"/>
      <w:pPr>
        <w:ind w:left="1178" w:hanging="182"/>
      </w:pPr>
      <w:rPr>
        <w:rFonts w:hint="default"/>
        <w:lang w:val="ru-RU" w:eastAsia="en-US" w:bidi="ar-SA"/>
      </w:rPr>
    </w:lvl>
    <w:lvl w:ilvl="2" w:tplc="C83C5CA6">
      <w:numFmt w:val="bullet"/>
      <w:lvlText w:val="•"/>
      <w:lvlJc w:val="left"/>
      <w:pPr>
        <w:ind w:left="2256" w:hanging="182"/>
      </w:pPr>
      <w:rPr>
        <w:rFonts w:hint="default"/>
        <w:lang w:val="ru-RU" w:eastAsia="en-US" w:bidi="ar-SA"/>
      </w:rPr>
    </w:lvl>
    <w:lvl w:ilvl="3" w:tplc="BB7CF798">
      <w:numFmt w:val="bullet"/>
      <w:lvlText w:val="•"/>
      <w:lvlJc w:val="left"/>
      <w:pPr>
        <w:ind w:left="3334" w:hanging="182"/>
      </w:pPr>
      <w:rPr>
        <w:rFonts w:hint="default"/>
        <w:lang w:val="ru-RU" w:eastAsia="en-US" w:bidi="ar-SA"/>
      </w:rPr>
    </w:lvl>
    <w:lvl w:ilvl="4" w:tplc="0D62BB2C">
      <w:numFmt w:val="bullet"/>
      <w:lvlText w:val="•"/>
      <w:lvlJc w:val="left"/>
      <w:pPr>
        <w:ind w:left="4412" w:hanging="182"/>
      </w:pPr>
      <w:rPr>
        <w:rFonts w:hint="default"/>
        <w:lang w:val="ru-RU" w:eastAsia="en-US" w:bidi="ar-SA"/>
      </w:rPr>
    </w:lvl>
    <w:lvl w:ilvl="5" w:tplc="10608C70">
      <w:numFmt w:val="bullet"/>
      <w:lvlText w:val="•"/>
      <w:lvlJc w:val="left"/>
      <w:pPr>
        <w:ind w:left="5490" w:hanging="182"/>
      </w:pPr>
      <w:rPr>
        <w:rFonts w:hint="default"/>
        <w:lang w:val="ru-RU" w:eastAsia="en-US" w:bidi="ar-SA"/>
      </w:rPr>
    </w:lvl>
    <w:lvl w:ilvl="6" w:tplc="1C4E535C">
      <w:numFmt w:val="bullet"/>
      <w:lvlText w:val="•"/>
      <w:lvlJc w:val="left"/>
      <w:pPr>
        <w:ind w:left="6568" w:hanging="182"/>
      </w:pPr>
      <w:rPr>
        <w:rFonts w:hint="default"/>
        <w:lang w:val="ru-RU" w:eastAsia="en-US" w:bidi="ar-SA"/>
      </w:rPr>
    </w:lvl>
    <w:lvl w:ilvl="7" w:tplc="531229B2">
      <w:numFmt w:val="bullet"/>
      <w:lvlText w:val="•"/>
      <w:lvlJc w:val="left"/>
      <w:pPr>
        <w:ind w:left="7646" w:hanging="182"/>
      </w:pPr>
      <w:rPr>
        <w:rFonts w:hint="default"/>
        <w:lang w:val="ru-RU" w:eastAsia="en-US" w:bidi="ar-SA"/>
      </w:rPr>
    </w:lvl>
    <w:lvl w:ilvl="8" w:tplc="03541000">
      <w:numFmt w:val="bullet"/>
      <w:lvlText w:val="•"/>
      <w:lvlJc w:val="left"/>
      <w:pPr>
        <w:ind w:left="8724" w:hanging="182"/>
      </w:pPr>
      <w:rPr>
        <w:rFonts w:hint="default"/>
        <w:lang w:val="ru-RU" w:eastAsia="en-US" w:bidi="ar-SA"/>
      </w:rPr>
    </w:lvl>
  </w:abstractNum>
  <w:abstractNum w:abstractNumId="14" w15:restartNumberingAfterBreak="0">
    <w:nsid w:val="1FDC0384"/>
    <w:multiLevelType w:val="hybridMultilevel"/>
    <w:tmpl w:val="0C080E8E"/>
    <w:lvl w:ilvl="0" w:tplc="A3D0FBD2">
      <w:numFmt w:val="bullet"/>
      <w:lvlText w:val="—"/>
      <w:lvlJc w:val="left"/>
      <w:pPr>
        <w:ind w:left="74" w:hanging="294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u-RU" w:eastAsia="en-US" w:bidi="ar-SA"/>
      </w:rPr>
    </w:lvl>
    <w:lvl w:ilvl="1" w:tplc="6C7E96E8">
      <w:numFmt w:val="bullet"/>
      <w:lvlText w:val="•"/>
      <w:lvlJc w:val="left"/>
      <w:pPr>
        <w:ind w:left="411" w:hanging="294"/>
      </w:pPr>
      <w:rPr>
        <w:rFonts w:hint="default"/>
        <w:lang w:val="ru-RU" w:eastAsia="en-US" w:bidi="ar-SA"/>
      </w:rPr>
    </w:lvl>
    <w:lvl w:ilvl="2" w:tplc="AC1C2A0A">
      <w:numFmt w:val="bullet"/>
      <w:lvlText w:val="•"/>
      <w:lvlJc w:val="left"/>
      <w:pPr>
        <w:ind w:left="743" w:hanging="294"/>
      </w:pPr>
      <w:rPr>
        <w:rFonts w:hint="default"/>
        <w:lang w:val="ru-RU" w:eastAsia="en-US" w:bidi="ar-SA"/>
      </w:rPr>
    </w:lvl>
    <w:lvl w:ilvl="3" w:tplc="12DA7416">
      <w:numFmt w:val="bullet"/>
      <w:lvlText w:val="•"/>
      <w:lvlJc w:val="left"/>
      <w:pPr>
        <w:ind w:left="1075" w:hanging="294"/>
      </w:pPr>
      <w:rPr>
        <w:rFonts w:hint="default"/>
        <w:lang w:val="ru-RU" w:eastAsia="en-US" w:bidi="ar-SA"/>
      </w:rPr>
    </w:lvl>
    <w:lvl w:ilvl="4" w:tplc="0E74D62A">
      <w:numFmt w:val="bullet"/>
      <w:lvlText w:val="•"/>
      <w:lvlJc w:val="left"/>
      <w:pPr>
        <w:ind w:left="1407" w:hanging="294"/>
      </w:pPr>
      <w:rPr>
        <w:rFonts w:hint="default"/>
        <w:lang w:val="ru-RU" w:eastAsia="en-US" w:bidi="ar-SA"/>
      </w:rPr>
    </w:lvl>
    <w:lvl w:ilvl="5" w:tplc="B1FEDC18">
      <w:numFmt w:val="bullet"/>
      <w:lvlText w:val="•"/>
      <w:lvlJc w:val="left"/>
      <w:pPr>
        <w:ind w:left="1739" w:hanging="294"/>
      </w:pPr>
      <w:rPr>
        <w:rFonts w:hint="default"/>
        <w:lang w:val="ru-RU" w:eastAsia="en-US" w:bidi="ar-SA"/>
      </w:rPr>
    </w:lvl>
    <w:lvl w:ilvl="6" w:tplc="46A6A350">
      <w:numFmt w:val="bullet"/>
      <w:lvlText w:val="•"/>
      <w:lvlJc w:val="left"/>
      <w:pPr>
        <w:ind w:left="2070" w:hanging="294"/>
      </w:pPr>
      <w:rPr>
        <w:rFonts w:hint="default"/>
        <w:lang w:val="ru-RU" w:eastAsia="en-US" w:bidi="ar-SA"/>
      </w:rPr>
    </w:lvl>
    <w:lvl w:ilvl="7" w:tplc="C49AF440">
      <w:numFmt w:val="bullet"/>
      <w:lvlText w:val="•"/>
      <w:lvlJc w:val="left"/>
      <w:pPr>
        <w:ind w:left="2402" w:hanging="294"/>
      </w:pPr>
      <w:rPr>
        <w:rFonts w:hint="default"/>
        <w:lang w:val="ru-RU" w:eastAsia="en-US" w:bidi="ar-SA"/>
      </w:rPr>
    </w:lvl>
    <w:lvl w:ilvl="8" w:tplc="E11EE818">
      <w:numFmt w:val="bullet"/>
      <w:lvlText w:val="•"/>
      <w:lvlJc w:val="left"/>
      <w:pPr>
        <w:ind w:left="2734" w:hanging="294"/>
      </w:pPr>
      <w:rPr>
        <w:rFonts w:hint="default"/>
        <w:lang w:val="ru-RU" w:eastAsia="en-US" w:bidi="ar-SA"/>
      </w:rPr>
    </w:lvl>
  </w:abstractNum>
  <w:abstractNum w:abstractNumId="15" w15:restartNumberingAfterBreak="0">
    <w:nsid w:val="202F54C3"/>
    <w:multiLevelType w:val="hybridMultilevel"/>
    <w:tmpl w:val="F2B816E0"/>
    <w:lvl w:ilvl="0" w:tplc="D1E6045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6E7A8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74766798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C5FCEA94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BBF063A4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147AF914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1C1A5A0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B6E63724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ADE84D04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6" w15:restartNumberingAfterBreak="0">
    <w:nsid w:val="208D732D"/>
    <w:multiLevelType w:val="hybridMultilevel"/>
    <w:tmpl w:val="90CC7C24"/>
    <w:lvl w:ilvl="0" w:tplc="E46CAEA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A10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8E6E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614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25D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E19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1487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CED3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4BA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61E0259"/>
    <w:multiLevelType w:val="hybridMultilevel"/>
    <w:tmpl w:val="76C012C6"/>
    <w:lvl w:ilvl="0" w:tplc="87740B7E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48AC4FA2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58400FEE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706EA432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B74C8CC0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0CF2E938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C136ECEA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51EC575E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09DC8324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18" w15:restartNumberingAfterBreak="0">
    <w:nsid w:val="2678069D"/>
    <w:multiLevelType w:val="hybridMultilevel"/>
    <w:tmpl w:val="D390FD86"/>
    <w:lvl w:ilvl="0" w:tplc="AF945326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55225BAA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20640CD6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BE92679A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D63EBD90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B6C8A31E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3200ADA6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4B7C6534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FD74D2EE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19" w15:restartNumberingAfterBreak="0">
    <w:nsid w:val="26C75BAA"/>
    <w:multiLevelType w:val="hybridMultilevel"/>
    <w:tmpl w:val="8F146186"/>
    <w:lvl w:ilvl="0" w:tplc="A64E7AF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B475F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0501C4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1AA13E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436AE4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0C434E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E53A932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E8015B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258FFF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2AD15C8A"/>
    <w:multiLevelType w:val="hybridMultilevel"/>
    <w:tmpl w:val="AEF8F11C"/>
    <w:lvl w:ilvl="0" w:tplc="8368A69E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828EFD7E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97B44052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1CD2FA30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C4406FF0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A310156A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F9CA767E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62F02070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AF1C4AEA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21" w15:restartNumberingAfterBreak="0">
    <w:nsid w:val="2C502CC4"/>
    <w:multiLevelType w:val="hybridMultilevel"/>
    <w:tmpl w:val="8F368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F691C"/>
    <w:multiLevelType w:val="hybridMultilevel"/>
    <w:tmpl w:val="578620DA"/>
    <w:lvl w:ilvl="0" w:tplc="A780495A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8A00B4A2">
      <w:numFmt w:val="bullet"/>
      <w:lvlText w:val="•"/>
      <w:lvlJc w:val="left"/>
      <w:pPr>
        <w:ind w:left="601" w:hanging="91"/>
      </w:pPr>
      <w:rPr>
        <w:rFonts w:hint="default"/>
        <w:lang w:val="ru-RU" w:eastAsia="en-US" w:bidi="ar-SA"/>
      </w:rPr>
    </w:lvl>
    <w:lvl w:ilvl="2" w:tplc="3F96BD70">
      <w:numFmt w:val="bullet"/>
      <w:lvlText w:val="•"/>
      <w:lvlJc w:val="left"/>
      <w:pPr>
        <w:ind w:left="1122" w:hanging="91"/>
      </w:pPr>
      <w:rPr>
        <w:rFonts w:hint="default"/>
        <w:lang w:val="ru-RU" w:eastAsia="en-US" w:bidi="ar-SA"/>
      </w:rPr>
    </w:lvl>
    <w:lvl w:ilvl="3" w:tplc="F980670A">
      <w:numFmt w:val="bullet"/>
      <w:lvlText w:val="•"/>
      <w:lvlJc w:val="left"/>
      <w:pPr>
        <w:ind w:left="1643" w:hanging="91"/>
      </w:pPr>
      <w:rPr>
        <w:rFonts w:hint="default"/>
        <w:lang w:val="ru-RU" w:eastAsia="en-US" w:bidi="ar-SA"/>
      </w:rPr>
    </w:lvl>
    <w:lvl w:ilvl="4" w:tplc="89EA5ECC">
      <w:numFmt w:val="bullet"/>
      <w:lvlText w:val="•"/>
      <w:lvlJc w:val="left"/>
      <w:pPr>
        <w:ind w:left="2164" w:hanging="91"/>
      </w:pPr>
      <w:rPr>
        <w:rFonts w:hint="default"/>
        <w:lang w:val="ru-RU" w:eastAsia="en-US" w:bidi="ar-SA"/>
      </w:rPr>
    </w:lvl>
    <w:lvl w:ilvl="5" w:tplc="0F08F42C">
      <w:numFmt w:val="bullet"/>
      <w:lvlText w:val="•"/>
      <w:lvlJc w:val="left"/>
      <w:pPr>
        <w:ind w:left="2686" w:hanging="91"/>
      </w:pPr>
      <w:rPr>
        <w:rFonts w:hint="default"/>
        <w:lang w:val="ru-RU" w:eastAsia="en-US" w:bidi="ar-SA"/>
      </w:rPr>
    </w:lvl>
    <w:lvl w:ilvl="6" w:tplc="F1A60C1A">
      <w:numFmt w:val="bullet"/>
      <w:lvlText w:val="•"/>
      <w:lvlJc w:val="left"/>
      <w:pPr>
        <w:ind w:left="3207" w:hanging="91"/>
      </w:pPr>
      <w:rPr>
        <w:rFonts w:hint="default"/>
        <w:lang w:val="ru-RU" w:eastAsia="en-US" w:bidi="ar-SA"/>
      </w:rPr>
    </w:lvl>
    <w:lvl w:ilvl="7" w:tplc="9A8EE3B4">
      <w:numFmt w:val="bullet"/>
      <w:lvlText w:val="•"/>
      <w:lvlJc w:val="left"/>
      <w:pPr>
        <w:ind w:left="3728" w:hanging="91"/>
      </w:pPr>
      <w:rPr>
        <w:rFonts w:hint="default"/>
        <w:lang w:val="ru-RU" w:eastAsia="en-US" w:bidi="ar-SA"/>
      </w:rPr>
    </w:lvl>
    <w:lvl w:ilvl="8" w:tplc="F86AAC76">
      <w:numFmt w:val="bullet"/>
      <w:lvlText w:val="•"/>
      <w:lvlJc w:val="left"/>
      <w:pPr>
        <w:ind w:left="4249" w:hanging="91"/>
      </w:pPr>
      <w:rPr>
        <w:rFonts w:hint="default"/>
        <w:lang w:val="ru-RU" w:eastAsia="en-US" w:bidi="ar-SA"/>
      </w:rPr>
    </w:lvl>
  </w:abstractNum>
  <w:abstractNum w:abstractNumId="23" w15:restartNumberingAfterBreak="0">
    <w:nsid w:val="407A3855"/>
    <w:multiLevelType w:val="hybridMultilevel"/>
    <w:tmpl w:val="86EEE82A"/>
    <w:lvl w:ilvl="0" w:tplc="212AD09E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D75429C8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38AECDAA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8D72E460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F4808D0E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D82EE284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93163EB4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EC3090EA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C3ECB174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24" w15:restartNumberingAfterBreak="0">
    <w:nsid w:val="408A293B"/>
    <w:multiLevelType w:val="hybridMultilevel"/>
    <w:tmpl w:val="4426B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F6D2C"/>
    <w:multiLevelType w:val="hybridMultilevel"/>
    <w:tmpl w:val="E298826E"/>
    <w:lvl w:ilvl="0" w:tplc="46EAFBF4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75D291AA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CAF48FA0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58BA5C74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589A7DC2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DF625FA0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F0C0A8C4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17429FB8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F4C8644A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26" w15:restartNumberingAfterBreak="0">
    <w:nsid w:val="47BB13BA"/>
    <w:multiLevelType w:val="hybridMultilevel"/>
    <w:tmpl w:val="DB74B0B2"/>
    <w:lvl w:ilvl="0" w:tplc="35708B1C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284C57BC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4566ABD0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CAE8BFAA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98CC3BC4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55946358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7B981B0E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3D7E8F94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B8FE5FDC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27" w15:restartNumberingAfterBreak="0">
    <w:nsid w:val="4B287FBD"/>
    <w:multiLevelType w:val="hybridMultilevel"/>
    <w:tmpl w:val="77A471B4"/>
    <w:lvl w:ilvl="0" w:tplc="A23C4BFE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CE8EB406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DA3A933C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0312181C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2B140856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3610506E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1A78DCB2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30F8E1CA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86A4D0E8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28" w15:restartNumberingAfterBreak="0">
    <w:nsid w:val="51FE46AB"/>
    <w:multiLevelType w:val="hybridMultilevel"/>
    <w:tmpl w:val="AE6A8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0C30"/>
    <w:multiLevelType w:val="hybridMultilevel"/>
    <w:tmpl w:val="9A9CC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14709"/>
    <w:multiLevelType w:val="hybridMultilevel"/>
    <w:tmpl w:val="D2FA7F00"/>
    <w:lvl w:ilvl="0" w:tplc="B3CAFA42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3DC4F164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425E9D3C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A46C7068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C090F796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F6386698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40FEDA96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3954BDB2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D95E7E50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31" w15:restartNumberingAfterBreak="0">
    <w:nsid w:val="5C1C5666"/>
    <w:multiLevelType w:val="hybridMultilevel"/>
    <w:tmpl w:val="876E1E3C"/>
    <w:lvl w:ilvl="0" w:tplc="509CE63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0A4C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EA5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D41A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206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4245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7E4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4E5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22D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0E6F01"/>
    <w:multiLevelType w:val="hybridMultilevel"/>
    <w:tmpl w:val="7A14CB4A"/>
    <w:lvl w:ilvl="0" w:tplc="7DD23DA6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9794AC96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879C1006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1F16FCA2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6FD223C4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7548E5E0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4F164DB4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790C640C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8138DA90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33" w15:restartNumberingAfterBreak="0">
    <w:nsid w:val="680D0528"/>
    <w:multiLevelType w:val="hybridMultilevel"/>
    <w:tmpl w:val="0FA6ADC4"/>
    <w:lvl w:ilvl="0" w:tplc="C4242760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102EF55A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31CAA18A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A30ED3C8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476EB450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E4E01832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B5AAB7A4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BB2AD476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2F3EB85E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34" w15:restartNumberingAfterBreak="0">
    <w:nsid w:val="68BA67EE"/>
    <w:multiLevelType w:val="hybridMultilevel"/>
    <w:tmpl w:val="9FC03940"/>
    <w:lvl w:ilvl="0" w:tplc="9CAAA6D4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AE765A">
      <w:numFmt w:val="bullet"/>
      <w:lvlText w:val="•"/>
      <w:lvlJc w:val="left"/>
      <w:pPr>
        <w:ind w:left="1394" w:hanging="241"/>
      </w:pPr>
      <w:rPr>
        <w:rFonts w:hint="default"/>
        <w:lang w:val="ru-RU" w:eastAsia="en-US" w:bidi="ar-SA"/>
      </w:rPr>
    </w:lvl>
    <w:lvl w:ilvl="2" w:tplc="E9A87FF6">
      <w:numFmt w:val="bullet"/>
      <w:lvlText w:val="•"/>
      <w:lvlJc w:val="left"/>
      <w:pPr>
        <w:ind w:left="2448" w:hanging="241"/>
      </w:pPr>
      <w:rPr>
        <w:rFonts w:hint="default"/>
        <w:lang w:val="ru-RU" w:eastAsia="en-US" w:bidi="ar-SA"/>
      </w:rPr>
    </w:lvl>
    <w:lvl w:ilvl="3" w:tplc="924252A2">
      <w:numFmt w:val="bullet"/>
      <w:lvlText w:val="•"/>
      <w:lvlJc w:val="left"/>
      <w:pPr>
        <w:ind w:left="3502" w:hanging="241"/>
      </w:pPr>
      <w:rPr>
        <w:rFonts w:hint="default"/>
        <w:lang w:val="ru-RU" w:eastAsia="en-US" w:bidi="ar-SA"/>
      </w:rPr>
    </w:lvl>
    <w:lvl w:ilvl="4" w:tplc="618A68DC">
      <w:numFmt w:val="bullet"/>
      <w:lvlText w:val="•"/>
      <w:lvlJc w:val="left"/>
      <w:pPr>
        <w:ind w:left="4556" w:hanging="241"/>
      </w:pPr>
      <w:rPr>
        <w:rFonts w:hint="default"/>
        <w:lang w:val="ru-RU" w:eastAsia="en-US" w:bidi="ar-SA"/>
      </w:rPr>
    </w:lvl>
    <w:lvl w:ilvl="5" w:tplc="2AECF26E">
      <w:numFmt w:val="bullet"/>
      <w:lvlText w:val="•"/>
      <w:lvlJc w:val="left"/>
      <w:pPr>
        <w:ind w:left="5610" w:hanging="241"/>
      </w:pPr>
      <w:rPr>
        <w:rFonts w:hint="default"/>
        <w:lang w:val="ru-RU" w:eastAsia="en-US" w:bidi="ar-SA"/>
      </w:rPr>
    </w:lvl>
    <w:lvl w:ilvl="6" w:tplc="FC5AD2C4">
      <w:numFmt w:val="bullet"/>
      <w:lvlText w:val="•"/>
      <w:lvlJc w:val="left"/>
      <w:pPr>
        <w:ind w:left="6664" w:hanging="241"/>
      </w:pPr>
      <w:rPr>
        <w:rFonts w:hint="default"/>
        <w:lang w:val="ru-RU" w:eastAsia="en-US" w:bidi="ar-SA"/>
      </w:rPr>
    </w:lvl>
    <w:lvl w:ilvl="7" w:tplc="36EEA80A">
      <w:numFmt w:val="bullet"/>
      <w:lvlText w:val="•"/>
      <w:lvlJc w:val="left"/>
      <w:pPr>
        <w:ind w:left="7718" w:hanging="241"/>
      </w:pPr>
      <w:rPr>
        <w:rFonts w:hint="default"/>
        <w:lang w:val="ru-RU" w:eastAsia="en-US" w:bidi="ar-SA"/>
      </w:rPr>
    </w:lvl>
    <w:lvl w:ilvl="8" w:tplc="F0D839DC">
      <w:numFmt w:val="bullet"/>
      <w:lvlText w:val="•"/>
      <w:lvlJc w:val="left"/>
      <w:pPr>
        <w:ind w:left="8772" w:hanging="241"/>
      </w:pPr>
      <w:rPr>
        <w:rFonts w:hint="default"/>
        <w:lang w:val="ru-RU" w:eastAsia="en-US" w:bidi="ar-SA"/>
      </w:rPr>
    </w:lvl>
  </w:abstractNum>
  <w:abstractNum w:abstractNumId="35" w15:restartNumberingAfterBreak="0">
    <w:nsid w:val="69250259"/>
    <w:multiLevelType w:val="hybridMultilevel"/>
    <w:tmpl w:val="5FB896AA"/>
    <w:lvl w:ilvl="0" w:tplc="92D6C5D4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ED1868B0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7F5671C8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993E7B6A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05FCF808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06E6FBCE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99FE118E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DEF052A0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408CAD12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36" w15:restartNumberingAfterBreak="0">
    <w:nsid w:val="73C476C1"/>
    <w:multiLevelType w:val="hybridMultilevel"/>
    <w:tmpl w:val="514C345C"/>
    <w:lvl w:ilvl="0" w:tplc="33640BF0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40E42A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C4A8E540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80DCF6E2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D994B7D4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C3C61658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6D4C6BA6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29B0B52C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FDE49F64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37" w15:restartNumberingAfterBreak="0">
    <w:nsid w:val="7A974DA6"/>
    <w:multiLevelType w:val="hybridMultilevel"/>
    <w:tmpl w:val="41D85376"/>
    <w:lvl w:ilvl="0" w:tplc="30046A74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72E0824E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8A205A68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C07A9E32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93082024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6B18F104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D5245B44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9B1E4BB0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FD0A36A0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abstractNum w:abstractNumId="38" w15:restartNumberingAfterBreak="0">
    <w:nsid w:val="7EB069DE"/>
    <w:multiLevelType w:val="hybridMultilevel"/>
    <w:tmpl w:val="5928EBAA"/>
    <w:lvl w:ilvl="0" w:tplc="6C8EFA30">
      <w:start w:val="1"/>
      <w:numFmt w:val="decimal"/>
      <w:lvlText w:val="%1."/>
      <w:lvlJc w:val="left"/>
      <w:pPr>
        <w:ind w:left="80" w:hanging="119"/>
        <w:jc w:val="left"/>
      </w:pPr>
      <w:rPr>
        <w:rFonts w:ascii="Times New Roman" w:eastAsia="Times New Roman" w:hAnsi="Times New Roman" w:cs="Times New Roman" w:hint="default"/>
        <w:w w:val="104"/>
        <w:sz w:val="13"/>
        <w:szCs w:val="13"/>
        <w:lang w:val="ru-RU" w:eastAsia="en-US" w:bidi="ar-SA"/>
      </w:rPr>
    </w:lvl>
    <w:lvl w:ilvl="1" w:tplc="B0786472">
      <w:numFmt w:val="bullet"/>
      <w:lvlText w:val="•"/>
      <w:lvlJc w:val="left"/>
      <w:pPr>
        <w:ind w:left="265" w:hanging="119"/>
      </w:pPr>
      <w:rPr>
        <w:rFonts w:hint="default"/>
        <w:lang w:val="ru-RU" w:eastAsia="en-US" w:bidi="ar-SA"/>
      </w:rPr>
    </w:lvl>
    <w:lvl w:ilvl="2" w:tplc="D21C046A">
      <w:numFmt w:val="bullet"/>
      <w:lvlText w:val="•"/>
      <w:lvlJc w:val="left"/>
      <w:pPr>
        <w:ind w:left="450" w:hanging="119"/>
      </w:pPr>
      <w:rPr>
        <w:rFonts w:hint="default"/>
        <w:lang w:val="ru-RU" w:eastAsia="en-US" w:bidi="ar-SA"/>
      </w:rPr>
    </w:lvl>
    <w:lvl w:ilvl="3" w:tplc="A7061FCC">
      <w:numFmt w:val="bullet"/>
      <w:lvlText w:val="•"/>
      <w:lvlJc w:val="left"/>
      <w:pPr>
        <w:ind w:left="635" w:hanging="119"/>
      </w:pPr>
      <w:rPr>
        <w:rFonts w:hint="default"/>
        <w:lang w:val="ru-RU" w:eastAsia="en-US" w:bidi="ar-SA"/>
      </w:rPr>
    </w:lvl>
    <w:lvl w:ilvl="4" w:tplc="50C03AC2">
      <w:numFmt w:val="bullet"/>
      <w:lvlText w:val="•"/>
      <w:lvlJc w:val="left"/>
      <w:pPr>
        <w:ind w:left="820" w:hanging="119"/>
      </w:pPr>
      <w:rPr>
        <w:rFonts w:hint="default"/>
        <w:lang w:val="ru-RU" w:eastAsia="en-US" w:bidi="ar-SA"/>
      </w:rPr>
    </w:lvl>
    <w:lvl w:ilvl="5" w:tplc="92100E8A">
      <w:numFmt w:val="bullet"/>
      <w:lvlText w:val="•"/>
      <w:lvlJc w:val="left"/>
      <w:pPr>
        <w:ind w:left="1005" w:hanging="119"/>
      </w:pPr>
      <w:rPr>
        <w:rFonts w:hint="default"/>
        <w:lang w:val="ru-RU" w:eastAsia="en-US" w:bidi="ar-SA"/>
      </w:rPr>
    </w:lvl>
    <w:lvl w:ilvl="6" w:tplc="0CB0088E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7" w:tplc="69F07E4C">
      <w:numFmt w:val="bullet"/>
      <w:lvlText w:val="•"/>
      <w:lvlJc w:val="left"/>
      <w:pPr>
        <w:ind w:left="1375" w:hanging="119"/>
      </w:pPr>
      <w:rPr>
        <w:rFonts w:hint="default"/>
        <w:lang w:val="ru-RU" w:eastAsia="en-US" w:bidi="ar-SA"/>
      </w:rPr>
    </w:lvl>
    <w:lvl w:ilvl="8" w:tplc="BA5604EA">
      <w:numFmt w:val="bullet"/>
      <w:lvlText w:val="•"/>
      <w:lvlJc w:val="left"/>
      <w:pPr>
        <w:ind w:left="1560" w:hanging="119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1"/>
  </w:num>
  <w:num w:numId="11">
    <w:abstractNumId w:val="16"/>
  </w:num>
  <w:num w:numId="12">
    <w:abstractNumId w:val="12"/>
  </w:num>
  <w:num w:numId="13">
    <w:abstractNumId w:val="28"/>
  </w:num>
  <w:num w:numId="14">
    <w:abstractNumId w:val="21"/>
  </w:num>
  <w:num w:numId="15">
    <w:abstractNumId w:val="29"/>
  </w:num>
  <w:num w:numId="16">
    <w:abstractNumId w:val="34"/>
  </w:num>
  <w:num w:numId="17">
    <w:abstractNumId w:val="13"/>
  </w:num>
  <w:num w:numId="18">
    <w:abstractNumId w:val="14"/>
  </w:num>
  <w:num w:numId="19">
    <w:abstractNumId w:val="22"/>
  </w:num>
  <w:num w:numId="20">
    <w:abstractNumId w:val="30"/>
  </w:num>
  <w:num w:numId="21">
    <w:abstractNumId w:val="17"/>
  </w:num>
  <w:num w:numId="22">
    <w:abstractNumId w:val="26"/>
  </w:num>
  <w:num w:numId="23">
    <w:abstractNumId w:val="37"/>
  </w:num>
  <w:num w:numId="24">
    <w:abstractNumId w:val="10"/>
  </w:num>
  <w:num w:numId="25">
    <w:abstractNumId w:val="27"/>
  </w:num>
  <w:num w:numId="26">
    <w:abstractNumId w:val="11"/>
  </w:num>
  <w:num w:numId="27">
    <w:abstractNumId w:val="38"/>
  </w:num>
  <w:num w:numId="28">
    <w:abstractNumId w:val="35"/>
  </w:num>
  <w:num w:numId="29">
    <w:abstractNumId w:val="9"/>
  </w:num>
  <w:num w:numId="30">
    <w:abstractNumId w:val="33"/>
  </w:num>
  <w:num w:numId="31">
    <w:abstractNumId w:val="23"/>
  </w:num>
  <w:num w:numId="32">
    <w:abstractNumId w:val="20"/>
  </w:num>
  <w:num w:numId="33">
    <w:abstractNumId w:val="18"/>
  </w:num>
  <w:num w:numId="34">
    <w:abstractNumId w:val="25"/>
  </w:num>
  <w:num w:numId="35">
    <w:abstractNumId w:val="32"/>
  </w:num>
  <w:num w:numId="36">
    <w:abstractNumId w:val="15"/>
  </w:num>
  <w:num w:numId="37">
    <w:abstractNumId w:val="36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1E81"/>
    <w:rsid w:val="001108B1"/>
    <w:rsid w:val="00115E9B"/>
    <w:rsid w:val="0015074B"/>
    <w:rsid w:val="00225231"/>
    <w:rsid w:val="002539A0"/>
    <w:rsid w:val="0029639D"/>
    <w:rsid w:val="002F3D97"/>
    <w:rsid w:val="00326F90"/>
    <w:rsid w:val="004A4B7B"/>
    <w:rsid w:val="006D64E9"/>
    <w:rsid w:val="00781FEA"/>
    <w:rsid w:val="0089267C"/>
    <w:rsid w:val="008B30C0"/>
    <w:rsid w:val="00A02204"/>
    <w:rsid w:val="00A0246F"/>
    <w:rsid w:val="00AA1D8D"/>
    <w:rsid w:val="00AB209F"/>
    <w:rsid w:val="00B47730"/>
    <w:rsid w:val="00B93DA2"/>
    <w:rsid w:val="00B96494"/>
    <w:rsid w:val="00C27B02"/>
    <w:rsid w:val="00C6469D"/>
    <w:rsid w:val="00CB0664"/>
    <w:rsid w:val="00DF4F1B"/>
    <w:rsid w:val="00E87AFC"/>
    <w:rsid w:val="00EC2BFE"/>
    <w:rsid w:val="00EE1EFF"/>
    <w:rsid w:val="00F07DEF"/>
    <w:rsid w:val="00F21DE5"/>
    <w:rsid w:val="00F76182"/>
    <w:rsid w:val="00F814CD"/>
    <w:rsid w:val="00F87C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5CC9D"/>
  <w14:defaultImageDpi w14:val="300"/>
  <w15:docId w15:val="{133BF4BC-FD36-4C67-BB51-3F0ACF2A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Grid">
    <w:name w:val="TableGrid"/>
    <w:rsid w:val="002F3D97"/>
    <w:pPr>
      <w:spacing w:after="0" w:line="240" w:lineRule="auto"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F4F1B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DF4F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styleId="aff8">
    <w:name w:val="Hyperlink"/>
    <w:basedOn w:val="a2"/>
    <w:uiPriority w:val="99"/>
    <w:unhideWhenUsed/>
    <w:rsid w:val="00B93D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nsc.1september.ru/ind" TargetMode="External"/><Relationship Id="rId21" Type="http://schemas.openxmlformats.org/officeDocument/2006/relationships/hyperlink" Target="http://nachalka.com/" TargetMode="External"/><Relationship Id="rId42" Type="http://schemas.openxmlformats.org/officeDocument/2006/relationships/hyperlink" Target="http://nachalka.com/" TargetMode="External"/><Relationship Id="rId63" Type="http://schemas.openxmlformats.org/officeDocument/2006/relationships/hyperlink" Target="http://nachalka.com/" TargetMode="External"/><Relationship Id="rId84" Type="http://schemas.openxmlformats.org/officeDocument/2006/relationships/hyperlink" Target="http://nachalka.com/" TargetMode="External"/><Relationship Id="rId138" Type="http://schemas.openxmlformats.org/officeDocument/2006/relationships/hyperlink" Target="http://rusedu.net/" TargetMode="External"/><Relationship Id="rId107" Type="http://schemas.openxmlformats.org/officeDocument/2006/relationships/hyperlink" Target="http://nsportal.ru/nachalnaya" TargetMode="External"/><Relationship Id="rId11" Type="http://schemas.openxmlformats.org/officeDocument/2006/relationships/hyperlink" Target="http://nsc.1september.ru/ind" TargetMode="External"/><Relationship Id="rId32" Type="http://schemas.openxmlformats.org/officeDocument/2006/relationships/hyperlink" Target="http://nsc.1september.ru/ind" TargetMode="External"/><Relationship Id="rId37" Type="http://schemas.openxmlformats.org/officeDocument/2006/relationships/hyperlink" Target="http://www.uchportal.ru/" TargetMode="External"/><Relationship Id="rId53" Type="http://schemas.openxmlformats.org/officeDocument/2006/relationships/hyperlink" Target="http://nsc.1september.ru/ind" TargetMode="External"/><Relationship Id="rId58" Type="http://schemas.openxmlformats.org/officeDocument/2006/relationships/hyperlink" Target="http://www.uchportal.ru/" TargetMode="External"/><Relationship Id="rId74" Type="http://schemas.openxmlformats.org/officeDocument/2006/relationships/hyperlink" Target="http://nsc.1september.ru/ind" TargetMode="External"/><Relationship Id="rId79" Type="http://schemas.openxmlformats.org/officeDocument/2006/relationships/hyperlink" Target="http://www.uchportal.ru/" TargetMode="External"/><Relationship Id="rId102" Type="http://schemas.openxmlformats.org/officeDocument/2006/relationships/hyperlink" Target="http://festival.1septe/" TargetMode="External"/><Relationship Id="rId123" Type="http://schemas.openxmlformats.org/officeDocument/2006/relationships/hyperlink" Target="http://school/" TargetMode="External"/><Relationship Id="rId128" Type="http://schemas.openxmlformats.org/officeDocument/2006/relationships/hyperlink" Target="http://school/" TargetMode="External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://festival.1septe/" TargetMode="External"/><Relationship Id="rId95" Type="http://schemas.openxmlformats.org/officeDocument/2006/relationships/hyperlink" Target="http://nsc.1september.ru/ind" TargetMode="External"/><Relationship Id="rId22" Type="http://schemas.openxmlformats.org/officeDocument/2006/relationships/hyperlink" Target="http://rusedu.net/" TargetMode="External"/><Relationship Id="rId27" Type="http://schemas.openxmlformats.org/officeDocument/2006/relationships/hyperlink" Target="http://festival.1septe/" TargetMode="External"/><Relationship Id="rId43" Type="http://schemas.openxmlformats.org/officeDocument/2006/relationships/hyperlink" Target="http://rusedu.net/" TargetMode="External"/><Relationship Id="rId48" Type="http://schemas.openxmlformats.org/officeDocument/2006/relationships/hyperlink" Target="http://festival.1septe/" TargetMode="External"/><Relationship Id="rId64" Type="http://schemas.openxmlformats.org/officeDocument/2006/relationships/hyperlink" Target="http://rusedu.net/" TargetMode="External"/><Relationship Id="rId69" Type="http://schemas.openxmlformats.org/officeDocument/2006/relationships/hyperlink" Target="http://festival.1septe/" TargetMode="External"/><Relationship Id="rId113" Type="http://schemas.openxmlformats.org/officeDocument/2006/relationships/hyperlink" Target="http://nsc.1september.ru/ind" TargetMode="External"/><Relationship Id="rId118" Type="http://schemas.openxmlformats.org/officeDocument/2006/relationships/hyperlink" Target="http://school/" TargetMode="External"/><Relationship Id="rId134" Type="http://schemas.openxmlformats.org/officeDocument/2006/relationships/hyperlink" Target="http://nsc.1september.ru/index.php" TargetMode="External"/><Relationship Id="rId139" Type="http://schemas.openxmlformats.org/officeDocument/2006/relationships/hyperlink" Target="http://www.uchportal.ru/" TargetMode="External"/><Relationship Id="rId80" Type="http://schemas.openxmlformats.org/officeDocument/2006/relationships/hyperlink" Target="http://nsc.1september.ru/uro" TargetMode="External"/><Relationship Id="rId85" Type="http://schemas.openxmlformats.org/officeDocument/2006/relationships/hyperlink" Target="http://rusedu.net/" TargetMode="External"/><Relationship Id="rId12" Type="http://schemas.openxmlformats.org/officeDocument/2006/relationships/hyperlink" Target="http://nsportal.ru/nachalnaya" TargetMode="External"/><Relationship Id="rId17" Type="http://schemas.openxmlformats.org/officeDocument/2006/relationships/hyperlink" Target="http://nsc.1september.ru/uro" TargetMode="External"/><Relationship Id="rId33" Type="http://schemas.openxmlformats.org/officeDocument/2006/relationships/hyperlink" Target="http://nsportal.ru/nachalnaya" TargetMode="External"/><Relationship Id="rId38" Type="http://schemas.openxmlformats.org/officeDocument/2006/relationships/hyperlink" Target="http://nsc.1september.ru/uro" TargetMode="External"/><Relationship Id="rId59" Type="http://schemas.openxmlformats.org/officeDocument/2006/relationships/hyperlink" Target="http://nsc.1september.ru/uro" TargetMode="External"/><Relationship Id="rId103" Type="http://schemas.openxmlformats.org/officeDocument/2006/relationships/hyperlink" Target="http://nachalka.com/" TargetMode="External"/><Relationship Id="rId108" Type="http://schemas.openxmlformats.org/officeDocument/2006/relationships/hyperlink" Target="http://festival.1septe/" TargetMode="External"/><Relationship Id="rId124" Type="http://schemas.openxmlformats.org/officeDocument/2006/relationships/hyperlink" Target="http://school/" TargetMode="External"/><Relationship Id="rId129" Type="http://schemas.openxmlformats.org/officeDocument/2006/relationships/hyperlink" Target="http://school/" TargetMode="External"/><Relationship Id="rId54" Type="http://schemas.openxmlformats.org/officeDocument/2006/relationships/hyperlink" Target="http://nsportal.ru/nachalnaya" TargetMode="External"/><Relationship Id="rId70" Type="http://schemas.openxmlformats.org/officeDocument/2006/relationships/hyperlink" Target="http://nachalka.com/" TargetMode="External"/><Relationship Id="rId75" Type="http://schemas.openxmlformats.org/officeDocument/2006/relationships/hyperlink" Target="http://nsportal.ru/nachalnaya" TargetMode="External"/><Relationship Id="rId91" Type="http://schemas.openxmlformats.org/officeDocument/2006/relationships/hyperlink" Target="http://nachalka.com/" TargetMode="External"/><Relationship Id="rId96" Type="http://schemas.openxmlformats.org/officeDocument/2006/relationships/hyperlink" Target="http://nsportal.ru/nachalnaya" TargetMode="External"/><Relationship Id="rId14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www.uchportal.ru/" TargetMode="External"/><Relationship Id="rId28" Type="http://schemas.openxmlformats.org/officeDocument/2006/relationships/hyperlink" Target="http://nachalka.com/" TargetMode="External"/><Relationship Id="rId49" Type="http://schemas.openxmlformats.org/officeDocument/2006/relationships/hyperlink" Target="http://nachalka.com/" TargetMode="External"/><Relationship Id="rId114" Type="http://schemas.openxmlformats.org/officeDocument/2006/relationships/hyperlink" Target="http://nsc.1september.ru/uro" TargetMode="External"/><Relationship Id="rId119" Type="http://schemas.openxmlformats.org/officeDocument/2006/relationships/hyperlink" Target="http://school/" TargetMode="External"/><Relationship Id="rId44" Type="http://schemas.openxmlformats.org/officeDocument/2006/relationships/hyperlink" Target="http://www.uchportal.ru/" TargetMode="External"/><Relationship Id="rId60" Type="http://schemas.openxmlformats.org/officeDocument/2006/relationships/hyperlink" Target="http://nsc.1september.ru/ind" TargetMode="External"/><Relationship Id="rId65" Type="http://schemas.openxmlformats.org/officeDocument/2006/relationships/hyperlink" Target="http://www.uchportal.ru/" TargetMode="External"/><Relationship Id="rId81" Type="http://schemas.openxmlformats.org/officeDocument/2006/relationships/hyperlink" Target="http://nsc.1september.ru/ind" TargetMode="External"/><Relationship Id="rId86" Type="http://schemas.openxmlformats.org/officeDocument/2006/relationships/hyperlink" Target="http://www.uchportal.ru/" TargetMode="External"/><Relationship Id="rId130" Type="http://schemas.openxmlformats.org/officeDocument/2006/relationships/hyperlink" Target="http://school/" TargetMode="External"/><Relationship Id="rId135" Type="http://schemas.openxmlformats.org/officeDocument/2006/relationships/hyperlink" Target="http://nsportal.ru/nachalnaya-shkola" TargetMode="External"/><Relationship Id="rId13" Type="http://schemas.openxmlformats.org/officeDocument/2006/relationships/hyperlink" Target="http://festival.1septe/" TargetMode="External"/><Relationship Id="rId18" Type="http://schemas.openxmlformats.org/officeDocument/2006/relationships/hyperlink" Target="http://nsc.1september.ru/ind" TargetMode="External"/><Relationship Id="rId39" Type="http://schemas.openxmlformats.org/officeDocument/2006/relationships/hyperlink" Target="http://nsc.1september.ru/ind" TargetMode="External"/><Relationship Id="rId109" Type="http://schemas.openxmlformats.org/officeDocument/2006/relationships/hyperlink" Target="http://nachalka.com/" TargetMode="External"/><Relationship Id="rId34" Type="http://schemas.openxmlformats.org/officeDocument/2006/relationships/hyperlink" Target="http://festival.1septe/" TargetMode="External"/><Relationship Id="rId50" Type="http://schemas.openxmlformats.org/officeDocument/2006/relationships/hyperlink" Target="http://rusedu.net/" TargetMode="External"/><Relationship Id="rId55" Type="http://schemas.openxmlformats.org/officeDocument/2006/relationships/hyperlink" Target="http://festival.1septe/" TargetMode="External"/><Relationship Id="rId76" Type="http://schemas.openxmlformats.org/officeDocument/2006/relationships/hyperlink" Target="http://festival.1septe/" TargetMode="External"/><Relationship Id="rId97" Type="http://schemas.openxmlformats.org/officeDocument/2006/relationships/hyperlink" Target="http://festival.1septe/" TargetMode="External"/><Relationship Id="rId104" Type="http://schemas.openxmlformats.org/officeDocument/2006/relationships/hyperlink" Target="http://nsportal.ru/nachalnaya" TargetMode="External"/><Relationship Id="rId120" Type="http://schemas.openxmlformats.org/officeDocument/2006/relationships/hyperlink" Target="http://school/" TargetMode="External"/><Relationship Id="rId125" Type="http://schemas.openxmlformats.org/officeDocument/2006/relationships/hyperlink" Target="http://school/" TargetMode="External"/><Relationship Id="rId141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hyperlink" Target="http://rusedu.net/" TargetMode="External"/><Relationship Id="rId92" Type="http://schemas.openxmlformats.org/officeDocument/2006/relationships/hyperlink" Target="http://rusedu.net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rusedu.net/" TargetMode="External"/><Relationship Id="rId24" Type="http://schemas.openxmlformats.org/officeDocument/2006/relationships/hyperlink" Target="http://nsc.1september.ru/uro" TargetMode="External"/><Relationship Id="rId40" Type="http://schemas.openxmlformats.org/officeDocument/2006/relationships/hyperlink" Target="http://nsportal.ru/nachalnaya" TargetMode="External"/><Relationship Id="rId45" Type="http://schemas.openxmlformats.org/officeDocument/2006/relationships/hyperlink" Target="http://nsc.1september.ru/uro" TargetMode="External"/><Relationship Id="rId66" Type="http://schemas.openxmlformats.org/officeDocument/2006/relationships/hyperlink" Target="http://nsc.1september.ru/uro" TargetMode="External"/><Relationship Id="rId87" Type="http://schemas.openxmlformats.org/officeDocument/2006/relationships/hyperlink" Target="http://nsc.1september.ru/uro" TargetMode="External"/><Relationship Id="rId110" Type="http://schemas.openxmlformats.org/officeDocument/2006/relationships/hyperlink" Target="http://nsc.1september.ru/uro" TargetMode="External"/><Relationship Id="rId115" Type="http://schemas.openxmlformats.org/officeDocument/2006/relationships/hyperlink" Target="http://nsc.1september.ru/ind" TargetMode="External"/><Relationship Id="rId131" Type="http://schemas.openxmlformats.org/officeDocument/2006/relationships/hyperlink" Target="http://school/" TargetMode="External"/><Relationship Id="rId136" Type="http://schemas.openxmlformats.org/officeDocument/2006/relationships/hyperlink" Target="http://festival.1september.ru/" TargetMode="External"/><Relationship Id="rId61" Type="http://schemas.openxmlformats.org/officeDocument/2006/relationships/hyperlink" Target="http://nsportal.ru/nachalnaya" TargetMode="External"/><Relationship Id="rId82" Type="http://schemas.openxmlformats.org/officeDocument/2006/relationships/hyperlink" Target="http://nsportal.ru/nachalnaya" TargetMode="External"/><Relationship Id="rId19" Type="http://schemas.openxmlformats.org/officeDocument/2006/relationships/hyperlink" Target="http://nsportal.ru/nachalnaya" TargetMode="External"/><Relationship Id="rId14" Type="http://schemas.openxmlformats.org/officeDocument/2006/relationships/hyperlink" Target="http://nachalka.com/" TargetMode="External"/><Relationship Id="rId30" Type="http://schemas.openxmlformats.org/officeDocument/2006/relationships/hyperlink" Target="http://www.uchportal.ru/" TargetMode="External"/><Relationship Id="rId35" Type="http://schemas.openxmlformats.org/officeDocument/2006/relationships/hyperlink" Target="http://nachalka.com/" TargetMode="External"/><Relationship Id="rId56" Type="http://schemas.openxmlformats.org/officeDocument/2006/relationships/hyperlink" Target="http://nachalka.com/" TargetMode="External"/><Relationship Id="rId77" Type="http://schemas.openxmlformats.org/officeDocument/2006/relationships/hyperlink" Target="http://nachalka.com/" TargetMode="External"/><Relationship Id="rId100" Type="http://schemas.openxmlformats.org/officeDocument/2006/relationships/hyperlink" Target="http://www.uchportal.ru/" TargetMode="External"/><Relationship Id="rId105" Type="http://schemas.openxmlformats.org/officeDocument/2006/relationships/hyperlink" Target="http://festival.1septe/" TargetMode="External"/><Relationship Id="rId126" Type="http://schemas.openxmlformats.org/officeDocument/2006/relationships/hyperlink" Target="http://school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uchportal.ru/" TargetMode="External"/><Relationship Id="rId72" Type="http://schemas.openxmlformats.org/officeDocument/2006/relationships/hyperlink" Target="http://www.uchportal.ru/" TargetMode="External"/><Relationship Id="rId93" Type="http://schemas.openxmlformats.org/officeDocument/2006/relationships/hyperlink" Target="http://www.uchportal.ru/" TargetMode="External"/><Relationship Id="rId98" Type="http://schemas.openxmlformats.org/officeDocument/2006/relationships/hyperlink" Target="http://nachalka.com/" TargetMode="External"/><Relationship Id="rId121" Type="http://schemas.openxmlformats.org/officeDocument/2006/relationships/hyperlink" Target="http://school/" TargetMode="External"/><Relationship Id="rId142" Type="http://schemas.openxmlformats.org/officeDocument/2006/relationships/header" Target="header3.xml"/><Relationship Id="rId3" Type="http://schemas.openxmlformats.org/officeDocument/2006/relationships/styles" Target="styles.xml"/><Relationship Id="rId25" Type="http://schemas.openxmlformats.org/officeDocument/2006/relationships/hyperlink" Target="http://nsc.1september.ru/ind" TargetMode="External"/><Relationship Id="rId46" Type="http://schemas.openxmlformats.org/officeDocument/2006/relationships/hyperlink" Target="http://nsc.1september.ru/ind" TargetMode="External"/><Relationship Id="rId67" Type="http://schemas.openxmlformats.org/officeDocument/2006/relationships/hyperlink" Target="http://nsc.1september.ru/ind" TargetMode="External"/><Relationship Id="rId116" Type="http://schemas.openxmlformats.org/officeDocument/2006/relationships/hyperlink" Target="http://nsc.1september.ru/uro" TargetMode="External"/><Relationship Id="rId137" Type="http://schemas.openxmlformats.org/officeDocument/2006/relationships/hyperlink" Target="http://nachalka.com/" TargetMode="External"/><Relationship Id="rId20" Type="http://schemas.openxmlformats.org/officeDocument/2006/relationships/hyperlink" Target="http://festival.1septe/" TargetMode="External"/><Relationship Id="rId41" Type="http://schemas.openxmlformats.org/officeDocument/2006/relationships/hyperlink" Target="http://festival.1septe/" TargetMode="External"/><Relationship Id="rId62" Type="http://schemas.openxmlformats.org/officeDocument/2006/relationships/hyperlink" Target="http://festival.1septe/" TargetMode="External"/><Relationship Id="rId83" Type="http://schemas.openxmlformats.org/officeDocument/2006/relationships/hyperlink" Target="http://festival.1septe/" TargetMode="External"/><Relationship Id="rId88" Type="http://schemas.openxmlformats.org/officeDocument/2006/relationships/hyperlink" Target="http://nsc.1september.ru/ind" TargetMode="External"/><Relationship Id="rId111" Type="http://schemas.openxmlformats.org/officeDocument/2006/relationships/hyperlink" Target="http://nsc.1september.ru/ind" TargetMode="External"/><Relationship Id="rId132" Type="http://schemas.openxmlformats.org/officeDocument/2006/relationships/hyperlink" Target="http://school/" TargetMode="External"/><Relationship Id="rId15" Type="http://schemas.openxmlformats.org/officeDocument/2006/relationships/hyperlink" Target="http://rusedu.net/" TargetMode="External"/><Relationship Id="rId36" Type="http://schemas.openxmlformats.org/officeDocument/2006/relationships/hyperlink" Target="http://rusedu.net/" TargetMode="External"/><Relationship Id="rId57" Type="http://schemas.openxmlformats.org/officeDocument/2006/relationships/hyperlink" Target="http://rusedu.net/" TargetMode="External"/><Relationship Id="rId106" Type="http://schemas.openxmlformats.org/officeDocument/2006/relationships/hyperlink" Target="http://nachalka.com/" TargetMode="External"/><Relationship Id="rId127" Type="http://schemas.openxmlformats.org/officeDocument/2006/relationships/hyperlink" Target="http://school/" TargetMode="External"/><Relationship Id="rId10" Type="http://schemas.openxmlformats.org/officeDocument/2006/relationships/hyperlink" Target="http://nsc.1september.ru/uro" TargetMode="External"/><Relationship Id="rId31" Type="http://schemas.openxmlformats.org/officeDocument/2006/relationships/hyperlink" Target="http://nsc.1september.ru/uro" TargetMode="External"/><Relationship Id="rId52" Type="http://schemas.openxmlformats.org/officeDocument/2006/relationships/hyperlink" Target="http://nsc.1september.ru/uro" TargetMode="External"/><Relationship Id="rId73" Type="http://schemas.openxmlformats.org/officeDocument/2006/relationships/hyperlink" Target="http://nsc.1september.ru/uro" TargetMode="External"/><Relationship Id="rId78" Type="http://schemas.openxmlformats.org/officeDocument/2006/relationships/hyperlink" Target="http://rusedu.net/" TargetMode="External"/><Relationship Id="rId94" Type="http://schemas.openxmlformats.org/officeDocument/2006/relationships/hyperlink" Target="http://nsc.1september.ru/uro" TargetMode="External"/><Relationship Id="rId99" Type="http://schemas.openxmlformats.org/officeDocument/2006/relationships/hyperlink" Target="http://rusedu.net/" TargetMode="External"/><Relationship Id="rId101" Type="http://schemas.openxmlformats.org/officeDocument/2006/relationships/hyperlink" Target="http://nsportal.ru/nachalnaya" TargetMode="External"/><Relationship Id="rId122" Type="http://schemas.openxmlformats.org/officeDocument/2006/relationships/hyperlink" Target="http://school/" TargetMode="External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yceum40nn.ru/" TargetMode="External"/><Relationship Id="rId26" Type="http://schemas.openxmlformats.org/officeDocument/2006/relationships/hyperlink" Target="http://nsportal.ru/nachalnaya" TargetMode="External"/><Relationship Id="rId47" Type="http://schemas.openxmlformats.org/officeDocument/2006/relationships/hyperlink" Target="http://nsportal.ru/nachalnaya" TargetMode="External"/><Relationship Id="rId68" Type="http://schemas.openxmlformats.org/officeDocument/2006/relationships/hyperlink" Target="http://nsportal.ru/nachalnaya" TargetMode="External"/><Relationship Id="rId89" Type="http://schemas.openxmlformats.org/officeDocument/2006/relationships/hyperlink" Target="http://nsportal.ru/nachalnaya" TargetMode="External"/><Relationship Id="rId112" Type="http://schemas.openxmlformats.org/officeDocument/2006/relationships/hyperlink" Target="http://nsc.1september.ru/uro" TargetMode="External"/><Relationship Id="rId133" Type="http://schemas.openxmlformats.org/officeDocument/2006/relationships/hyperlink" Target="http://nsc.1september.ru/urok" TargetMode="External"/><Relationship Id="rId16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BAF7EB-FF80-4A2F-8888-03A69FEB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43</Pages>
  <Words>11983</Words>
  <Characters>68304</Characters>
  <Application>Microsoft Office Word</Application>
  <DocSecurity>0</DocSecurity>
  <Lines>569</Lines>
  <Paragraphs>160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Александра Тимошенко</cp:lastModifiedBy>
  <cp:revision>11</cp:revision>
  <dcterms:created xsi:type="dcterms:W3CDTF">2023-06-26T15:13:00Z</dcterms:created>
  <dcterms:modified xsi:type="dcterms:W3CDTF">2023-07-05T06:44:00Z</dcterms:modified>
  <cp:category/>
</cp:coreProperties>
</file>